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Flying overhead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Flying overhead,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meteor shoots across the sky whilst I rub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weariness creep into my body and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flying overhead, birds in the sky less tired than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not quite ready for my 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yet, I should lay down to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these thoughts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keep floating around inside me and disturbing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help but miss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pain will not go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grows with every single minute,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too these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seem to be unable to push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can I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can I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except I loved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except I loved you dearly,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left me on a summer’s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left me forever never to be seen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shuffled off your mortal coil,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is a deadly sin,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sit with a sad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these thoughts would go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here I am about to go to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in my dreams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will continue to plague me until the break of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