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Flying high</w:t>
      </w:r>
    </w:p>
    <w:p/>
    <w:p>
      <w:r>
        <w:rPr>
          <w:rFonts w:ascii="Arial" w:hAnsi="Arial" w:eastAsia="Arial"/>
          <w:b w:val="0"/>
          <w:sz w:val="22"/>
        </w:rPr>
        <w:t>Flying high on empty,</w:t>
      </w:r>
    </w:p>
    <w:p>
      <w:r>
        <w:rPr>
          <w:rFonts w:ascii="Arial" w:hAnsi="Arial" w:eastAsia="Arial"/>
          <w:b w:val="0"/>
          <w:sz w:val="22"/>
        </w:rPr>
        <w:t>flying high with nothing at all,</w:t>
      </w:r>
    </w:p>
    <w:p>
      <w:r>
        <w:rPr>
          <w:rFonts w:ascii="Arial" w:hAnsi="Arial" w:eastAsia="Arial"/>
          <w:b w:val="0"/>
          <w:sz w:val="22"/>
        </w:rPr>
        <w:t>no, not a penny in the world barely,</w:t>
      </w:r>
    </w:p>
    <w:p>
      <w:r>
        <w:rPr>
          <w:rFonts w:ascii="Arial" w:hAnsi="Arial" w:eastAsia="Arial"/>
          <w:b w:val="0"/>
          <w:sz w:val="22"/>
        </w:rPr>
        <w:t>but I am happy,</w:t>
      </w:r>
    </w:p>
    <w:p>
      <w:r>
        <w:rPr>
          <w:rFonts w:ascii="Arial" w:hAnsi="Arial" w:eastAsia="Arial"/>
          <w:b w:val="0"/>
          <w:sz w:val="22"/>
        </w:rPr>
        <w:t>yes, I am truly happy,</w:t>
      </w:r>
    </w:p>
    <w:p>
      <w:r>
        <w:rPr>
          <w:rFonts w:ascii="Arial" w:hAnsi="Arial" w:eastAsia="Arial"/>
          <w:b w:val="0"/>
          <w:sz w:val="22"/>
        </w:rPr>
        <w:t>and I am not brought low,</w:t>
      </w:r>
    </w:p>
    <w:p>
      <w:r>
        <w:rPr>
          <w:rFonts w:ascii="Arial" w:hAnsi="Arial" w:eastAsia="Arial"/>
          <w:b w:val="0"/>
          <w:sz w:val="22"/>
        </w:rPr>
        <w:t>by the anxieties of most people’s lives,</w:t>
      </w:r>
    </w:p>
    <w:p>
      <w:r>
        <w:rPr>
          <w:rFonts w:ascii="Arial" w:hAnsi="Arial" w:eastAsia="Arial"/>
          <w:b w:val="0"/>
          <w:sz w:val="22"/>
        </w:rPr>
        <w:t>because life lived simply is a better life for me,</w:t>
      </w:r>
    </w:p>
    <w:p>
      <w:r>
        <w:rPr>
          <w:rFonts w:ascii="Arial" w:hAnsi="Arial" w:eastAsia="Arial"/>
          <w:b w:val="0"/>
          <w:sz w:val="22"/>
        </w:rPr>
        <w:t>and I live simply, and it is extremely good for me,</w:t>
      </w:r>
    </w:p>
    <w:p>
      <w:r>
        <w:rPr>
          <w:rFonts w:ascii="Arial" w:hAnsi="Arial" w:eastAsia="Arial"/>
          <w:b w:val="0"/>
          <w:sz w:val="22"/>
        </w:rPr>
        <w:t>and life lived in such a way is much more enjoyable,</w:t>
      </w:r>
    </w:p>
    <w:p>
      <w:r>
        <w:rPr>
          <w:rFonts w:ascii="Arial" w:hAnsi="Arial" w:eastAsia="Arial"/>
          <w:b w:val="0"/>
          <w:sz w:val="22"/>
        </w:rPr>
        <w:t>and I do not want for much,</w:t>
      </w:r>
    </w:p>
    <w:p>
      <w:r>
        <w:rPr>
          <w:rFonts w:ascii="Arial" w:hAnsi="Arial" w:eastAsia="Arial"/>
          <w:b w:val="0"/>
          <w:sz w:val="22"/>
        </w:rPr>
        <w:t>and I do not desire great extravagance,</w:t>
      </w:r>
    </w:p>
    <w:p>
      <w:r>
        <w:rPr>
          <w:rFonts w:ascii="Arial" w:hAnsi="Arial" w:eastAsia="Arial"/>
          <w:b w:val="0"/>
          <w:sz w:val="22"/>
        </w:rPr>
        <w:t>and things that I can barely afford,</w:t>
      </w:r>
    </w:p>
    <w:p>
      <w:r>
        <w:rPr>
          <w:rFonts w:ascii="Arial" w:hAnsi="Arial" w:eastAsia="Arial"/>
          <w:b w:val="0"/>
          <w:sz w:val="22"/>
        </w:rPr>
        <w:t>and things that I waste far too much time upon,</w:t>
      </w:r>
    </w:p>
    <w:p>
      <w:r>
        <w:rPr>
          <w:rFonts w:ascii="Arial" w:hAnsi="Arial" w:eastAsia="Arial"/>
          <w:b w:val="0"/>
          <w:sz w:val="22"/>
        </w:rPr>
        <w:t>things that have overinflated values,</w:t>
      </w:r>
    </w:p>
    <w:p>
      <w:r>
        <w:rPr>
          <w:rFonts w:ascii="Arial" w:hAnsi="Arial" w:eastAsia="Arial"/>
          <w:b w:val="0"/>
          <w:sz w:val="22"/>
        </w:rPr>
        <w:t>expensive things that do no good for me at all,</w:t>
      </w:r>
    </w:p>
    <w:p>
      <w:r>
        <w:rPr>
          <w:rFonts w:ascii="Arial" w:hAnsi="Arial" w:eastAsia="Arial"/>
          <w:b w:val="0"/>
          <w:sz w:val="22"/>
        </w:rPr>
        <w:t>so, yes, a simple life for me is the best way for me,</w:t>
      </w:r>
    </w:p>
    <w:p>
      <w:r>
        <w:rPr>
          <w:rFonts w:ascii="Arial" w:hAnsi="Arial" w:eastAsia="Arial"/>
          <w:b w:val="0"/>
          <w:sz w:val="22"/>
        </w:rPr>
        <w:t>and the only way for me live,</w:t>
      </w:r>
    </w:p>
    <w:p>
      <w:r>
        <w:rPr>
          <w:rFonts w:ascii="Arial" w:hAnsi="Arial" w:eastAsia="Arial"/>
          <w:b w:val="0"/>
          <w:sz w:val="22"/>
        </w:rPr>
        <w:t>so, a simple life it is,</w:t>
      </w:r>
    </w:p>
    <w:p>
      <w:r>
        <w:rPr>
          <w:rFonts w:ascii="Arial" w:hAnsi="Arial" w:eastAsia="Arial"/>
          <w:b w:val="0"/>
          <w:sz w:val="22"/>
        </w:rPr>
        <w:t>and how great I feel,</w:t>
      </w:r>
    </w:p>
    <w:p>
      <w:r>
        <w:rPr>
          <w:rFonts w:ascii="Arial" w:hAnsi="Arial" w:eastAsia="Arial"/>
          <w:b w:val="0"/>
          <w:sz w:val="22"/>
        </w:rPr>
        <w:t>with barely any material possessions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