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Flutter by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Flutter by butterfly, flutter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beauty in the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beautiful colours upon such beautiful wings,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gentle breeze under sunny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flutter by butterfly, flutter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magnificent gentility you have,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power you have in those wings,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amazes me every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every time I see you before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wonder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your incredible design,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a splendid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wonder at you as you flutter past,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in slow motion in the sunny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delicate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make my heart leap and sing,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beguilingly you bring,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great inspiration as I sit here upon the bench,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towards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flutter by, butterfly upon the breeze.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