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Flowers in a vase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Flowers in a vase,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shining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colours bright and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fragrances rising up that delight the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leaves you with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lifts up so gloriously,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do my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before me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caring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tenderness and your gentleness,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spirit, and your courage and your bravery,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intellect and your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determined lady,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determined lady never one to quit,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one to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beautifully you sit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hair long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cancer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hold my hand with such fortitude and strength,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 smile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full of goodness and good graces,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laughter,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despite the seriousness of cancer,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do not show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you do not show fear one little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admire you, I admire you for your courage,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bravery and your true grit,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 the love of my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smiles so bright despite the battle that you are going through, yes, my darling,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the bravest person that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warmth could melt all the winter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I know will never quit,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 my darling who will give all you can give,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live, live,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love every little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 little bit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brave fighter,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love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smiling so beautifully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my darling,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despite all adversity will never give up the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will fight with all her might both day and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I admire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love every little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 little bit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darling whose eyes shine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will give all that she has to give,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battle against cancer,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never quit,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never quit fighting,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no, no, not one little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she is not a quitter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