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Floccinaucinihilipilification’s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had enough of floccinaucinihilipilification’s,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said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did a Marcel Marceau,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ranted and raved,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waved your fists silently in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your floccinaucinihilipilification’s,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wished you were worth a little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the floccinaucinihilipilification’s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stapled bank notes to your jumper,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walked out the door.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