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Flies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Flies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flies around my eyes, as I sit in a field without a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flies everywhere as I sit and I look at the skies,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imagine that they are having,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time of their lives, these flies,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happy to sit here dreaming of flight,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to think of such speeds of travel,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imagine being able to travel,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anywhere in the blink of an eye,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imagine being able to visit every continent with 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great thing it would be to be so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travel so quickly,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one side of the world of the next with barely a sigh,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barely a sigh,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to be a bird though, oh to be a bird, rather than a fly.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