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Fire on the horizon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Fire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stand on the shore at the edge of the raging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ship aflame,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ongoing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but a speck, but human life is at stake,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resonates deeply as we stand on the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waves crash around in front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rescue helicopter flies over our heads,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lifeboat speeds,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stricken ship’s direction,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tragedy possibly,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heroism and bravery,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fire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ship aflame, a ship grounded on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mayday, mayday,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rescue helicopter responding to the call,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lifesaving equipment, the crew of the helicopter,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lifeboats are incredibly brave souls,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incredibly courageous souls,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rescue everyone hopefully,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stand on the shore at the edge of the raging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watch the fire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ship aflame,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ongoing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hopefully will be a triumph of bravery,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will be all lives saved hopefully.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