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Fire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set light to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tricked yourself into having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was only beauty that beguiled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its wicked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set light to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tricked yourself into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wanted to believe that you truly loved,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was just a trick,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trick by the devil who snuck into your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emotional trickery,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told you over and over again that beauty means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devil he blinkered you, and blinded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made you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beauty was more than skin deep,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beauty is all there is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not, and it is an illusion that you choose to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choose to believe in such shallowness,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an empty thing love is, what an empty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waste time on such a meaningless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time can go too rapidly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intellect is far more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far more interesting than such empty vanity,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contest,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vanity of beauty so often rapidly pales,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permanently never lasts,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how rapidly we age in our brains,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despite our bodies in their multiple parts,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being continually born and regenerating every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