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Fire burning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bloody 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 burning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notebook upon a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open upon the pages, but not inspired,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an empty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 burning bright raging against what was said,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raging against what your last words were,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painful and hurtful,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final goodbye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awful,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awful and now a bitter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drinking continually,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bloody 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fire burns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sat beside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write my heart out in a diary,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between the covers of 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unable to think of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unable to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void and empty but no words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words come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words come big or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nothing to describe the heartbreak in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goodbye upon the pages,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takes its time to crawl from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losing you was a pain so hard to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losing someone is always indescribable,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how many words are plucked from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losing someone is anathema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most vicious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 sat beside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 fire burning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bloody red with the fire roaring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with a notebook upon a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notebook open upon the pages, but not inspired,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an empty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drinking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bloody 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wine and trying to get out of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drinking,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crying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agitated,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frustrated and irritated,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an outpouring of grief,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 wish was brief,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it isn’t,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get any relief,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distraught,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won't quit,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smashes around my head like a whirlwind,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whirlwind as I try to say a final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think of something to write upon the pages,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stop you lingering in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frustrated by the fireside drinking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lots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regretting lost love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beside the fire burning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bloody 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getting nothing written,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just sat quietly contemplating,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pondering,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cogitating and ruminating,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with a notebook upon a table open,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open upon the pages but not feeling inspired,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an empty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so much pain inside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inside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with it tearing me apart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and all I can do is think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did our relationship fail,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did we ever end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painful were your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painful that last vicious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painful,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wish it wasn't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could have worked at it harder if we tried,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could have worked at it harder,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wasn't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erase this grief from my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decide,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just drink wine and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cry endless tears sat beside the fireside,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cry unable to think of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unable to think of any words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unable to do anything to stop these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these tears falling continually,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here I sit, unable to think of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with wine, tears, and bloodshot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million regrets beside the fireside.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