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Fire</w:t>
      </w:r>
    </w:p>
    <w:p/>
    <w:p>
      <w:r>
        <w:rPr>
          <w:rFonts w:ascii="Arial" w:hAnsi="Arial" w:eastAsia="Arial"/>
          <w:b w:val="0"/>
          <w:sz w:val="22"/>
        </w:rPr>
        <w:t>Fire,</w:t>
      </w:r>
    </w:p>
    <w:p>
      <w:r>
        <w:rPr>
          <w:rFonts w:ascii="Arial" w:hAnsi="Arial" w:eastAsia="Arial"/>
          <w:b w:val="0"/>
          <w:sz w:val="22"/>
        </w:rPr>
        <w:t>burning hot,</w:t>
      </w:r>
    </w:p>
    <w:p>
      <w:r>
        <w:rPr>
          <w:rFonts w:ascii="Arial" w:hAnsi="Arial" w:eastAsia="Arial"/>
          <w:b w:val="0"/>
          <w:sz w:val="22"/>
        </w:rPr>
        <w:t>memories burning of those who were not forgot,</w:t>
      </w:r>
    </w:p>
    <w:p>
      <w:r>
        <w:rPr>
          <w:rFonts w:ascii="Arial" w:hAnsi="Arial" w:eastAsia="Arial"/>
          <w:b w:val="0"/>
          <w:sz w:val="22"/>
        </w:rPr>
        <w:t>records of lives well lived,</w:t>
      </w:r>
    </w:p>
    <w:p>
      <w:r>
        <w:rPr>
          <w:rFonts w:ascii="Arial" w:hAnsi="Arial" w:eastAsia="Arial"/>
          <w:b w:val="0"/>
          <w:sz w:val="22"/>
        </w:rPr>
        <w:t>going up in flames,</w:t>
      </w:r>
    </w:p>
    <w:p>
      <w:r>
        <w:rPr>
          <w:rFonts w:ascii="Arial" w:hAnsi="Arial" w:eastAsia="Arial"/>
          <w:b w:val="0"/>
          <w:sz w:val="22"/>
        </w:rPr>
        <w:t>memories of our ancestors,</w:t>
      </w:r>
    </w:p>
    <w:p>
      <w:r>
        <w:rPr>
          <w:rFonts w:ascii="Arial" w:hAnsi="Arial" w:eastAsia="Arial"/>
          <w:b w:val="0"/>
          <w:sz w:val="22"/>
        </w:rPr>
        <w:t>our countrymen, loved ones and friends,</w:t>
      </w:r>
    </w:p>
    <w:p>
      <w:r>
        <w:rPr>
          <w:rFonts w:ascii="Arial" w:hAnsi="Arial" w:eastAsia="Arial"/>
          <w:b w:val="0"/>
          <w:sz w:val="22"/>
        </w:rPr>
        <w:t>their happy lives,</w:t>
      </w:r>
    </w:p>
    <w:p>
      <w:r>
        <w:rPr>
          <w:rFonts w:ascii="Arial" w:hAnsi="Arial" w:eastAsia="Arial"/>
          <w:b w:val="0"/>
          <w:sz w:val="22"/>
        </w:rPr>
        <w:t>their sad lives,</w:t>
      </w:r>
    </w:p>
    <w:p>
      <w:r>
        <w:rPr>
          <w:rFonts w:ascii="Arial" w:hAnsi="Arial" w:eastAsia="Arial"/>
          <w:b w:val="0"/>
          <w:sz w:val="22"/>
        </w:rPr>
        <w:t>being erased in the heat of the fire,</w:t>
      </w:r>
    </w:p>
    <w:p>
      <w:r>
        <w:rPr>
          <w:rFonts w:ascii="Arial" w:hAnsi="Arial" w:eastAsia="Arial"/>
          <w:b w:val="0"/>
          <w:sz w:val="22"/>
        </w:rPr>
        <w:t>never to be seen again,</w:t>
      </w:r>
    </w:p>
    <w:p>
      <w:r>
        <w:rPr>
          <w:rFonts w:ascii="Arial" w:hAnsi="Arial" w:eastAsia="Arial"/>
          <w:b w:val="0"/>
          <w:sz w:val="22"/>
        </w:rPr>
        <w:t>yes, whole histories of our loved ones,</w:t>
      </w:r>
    </w:p>
    <w:p>
      <w:r>
        <w:rPr>
          <w:rFonts w:ascii="Arial" w:hAnsi="Arial" w:eastAsia="Arial"/>
          <w:b w:val="0"/>
          <w:sz w:val="22"/>
        </w:rPr>
        <w:t>and our friends,</w:t>
      </w:r>
    </w:p>
    <w:p>
      <w:r>
        <w:rPr>
          <w:rFonts w:ascii="Arial" w:hAnsi="Arial" w:eastAsia="Arial"/>
          <w:b w:val="0"/>
          <w:sz w:val="22"/>
        </w:rPr>
        <w:t>disappearing rapidly,</w:t>
      </w:r>
    </w:p>
    <w:p>
      <w:r>
        <w:rPr>
          <w:rFonts w:ascii="Arial" w:hAnsi="Arial" w:eastAsia="Arial"/>
          <w:b w:val="0"/>
          <w:sz w:val="22"/>
        </w:rPr>
        <w:t>and how terrible for humanity,</w:t>
      </w:r>
    </w:p>
    <w:p>
      <w:r>
        <w:rPr>
          <w:rFonts w:ascii="Arial" w:hAnsi="Arial" w:eastAsia="Arial"/>
          <w:b w:val="0"/>
          <w:sz w:val="22"/>
        </w:rPr>
        <w:t>but how quickly history can be erased,</w:t>
      </w:r>
    </w:p>
    <w:p>
      <w:r>
        <w:rPr>
          <w:rFonts w:ascii="Arial" w:hAnsi="Arial" w:eastAsia="Arial"/>
          <w:b w:val="0"/>
          <w:sz w:val="22"/>
        </w:rPr>
        <w:t>how quickly the achievements,</w:t>
      </w:r>
    </w:p>
    <w:p>
      <w:r>
        <w:rPr>
          <w:rFonts w:ascii="Arial" w:hAnsi="Arial" w:eastAsia="Arial"/>
          <w:b w:val="0"/>
          <w:sz w:val="22"/>
        </w:rPr>
        <w:t>and the creativity of the human race can be destroyed,</w:t>
      </w:r>
    </w:p>
    <w:p>
      <w:r>
        <w:rPr>
          <w:rFonts w:ascii="Arial" w:hAnsi="Arial" w:eastAsia="Arial"/>
          <w:b w:val="0"/>
          <w:sz w:val="22"/>
        </w:rPr>
        <w:t>the old in paper and in photographs,</w:t>
      </w:r>
    </w:p>
    <w:p>
      <w:r>
        <w:rPr>
          <w:rFonts w:ascii="Arial" w:hAnsi="Arial" w:eastAsia="Arial"/>
          <w:b w:val="0"/>
          <w:sz w:val="22"/>
        </w:rPr>
        <w:t>and the new in all technological ways,</w:t>
      </w:r>
    </w:p>
    <w:p>
      <w:r>
        <w:rPr>
          <w:rFonts w:ascii="Arial" w:hAnsi="Arial" w:eastAsia="Arial"/>
          <w:b w:val="0"/>
          <w:sz w:val="22"/>
        </w:rPr>
        <w:t>yes, how quickly they can be erased,</w:t>
      </w:r>
    </w:p>
    <w:p>
      <w:r>
        <w:rPr>
          <w:rFonts w:ascii="Arial" w:hAnsi="Arial" w:eastAsia="Arial"/>
          <w:b w:val="0"/>
          <w:sz w:val="22"/>
        </w:rPr>
        <w:t>in the fire that leaves the physical copies of our memories,</w:t>
      </w:r>
    </w:p>
    <w:p>
      <w:r>
        <w:rPr>
          <w:rFonts w:ascii="Arial" w:hAnsi="Arial" w:eastAsia="Arial"/>
          <w:b w:val="0"/>
          <w:sz w:val="22"/>
        </w:rPr>
        <w:t>of our ancestors,</w:t>
      </w:r>
    </w:p>
    <w:p>
      <w:r>
        <w:rPr>
          <w:rFonts w:ascii="Arial" w:hAnsi="Arial" w:eastAsia="Arial"/>
          <w:b w:val="0"/>
          <w:sz w:val="22"/>
        </w:rPr>
        <w:t>our countrymen, our loved ones, and friends, like ghosts,</w:t>
      </w:r>
    </w:p>
    <w:p>
      <w:r>
        <w:rPr>
          <w:rFonts w:ascii="Arial" w:hAnsi="Arial" w:eastAsia="Arial"/>
          <w:b w:val="0"/>
          <w:sz w:val="22"/>
        </w:rPr>
        <w:t>after the fire has erased them,</w:t>
      </w:r>
    </w:p>
    <w:p>
      <w:r>
        <w:rPr>
          <w:rFonts w:ascii="Arial" w:hAnsi="Arial" w:eastAsia="Arial"/>
          <w:b w:val="0"/>
          <w:sz w:val="22"/>
        </w:rPr>
        <w:t>and only the ashes and our memories remain.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