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Fine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Fine, fine, fine,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give in this time, though you barely do,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tonight, you drink a little wine, and I too,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you are of an intemperate mood,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have drawn you out of your solitude,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tell me my friend, what is it that is bothering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for I can see it in your eyes,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in your posture that something has riled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so, drink a little wine,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we will find some time to relax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because I hate to see you sad,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hate to see you mad,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but whatever it is,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talk my friend,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I will see what I can do.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