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Find what you need</w:t>
      </w:r>
    </w:p>
    <w:p/>
    <w:p>
      <w:r>
        <w:rPr>
          <w:rFonts w:ascii="Arial" w:hAnsi="Arial" w:eastAsia="Arial"/>
          <w:b w:val="0"/>
          <w:sz w:val="22"/>
        </w:rPr>
        <w:t>Find what you need,</w:t>
      </w:r>
    </w:p>
    <w:p>
      <w:r>
        <w:rPr>
          <w:rFonts w:ascii="Arial" w:hAnsi="Arial" w:eastAsia="Arial"/>
          <w:b w:val="0"/>
          <w:sz w:val="22"/>
        </w:rPr>
        <w:t>amongst the books,</w:t>
      </w:r>
    </w:p>
    <w:p>
      <w:r>
        <w:rPr>
          <w:rFonts w:ascii="Arial" w:hAnsi="Arial" w:eastAsia="Arial"/>
          <w:b w:val="0"/>
          <w:sz w:val="22"/>
        </w:rPr>
        <w:t>upon the dusty shelves,</w:t>
      </w:r>
    </w:p>
    <w:p>
      <w:r>
        <w:rPr>
          <w:rFonts w:ascii="Arial" w:hAnsi="Arial" w:eastAsia="Arial"/>
          <w:b w:val="0"/>
          <w:sz w:val="22"/>
        </w:rPr>
        <w:t>find what you need,</w:t>
      </w:r>
    </w:p>
    <w:p>
      <w:r>
        <w:rPr>
          <w:rFonts w:ascii="Arial" w:hAnsi="Arial" w:eastAsia="Arial"/>
          <w:b w:val="0"/>
          <w:sz w:val="22"/>
        </w:rPr>
        <w:t>of the many subjects,</w:t>
      </w:r>
    </w:p>
    <w:p>
      <w:r>
        <w:rPr>
          <w:rFonts w:ascii="Arial" w:hAnsi="Arial" w:eastAsia="Arial"/>
          <w:b w:val="0"/>
          <w:sz w:val="22"/>
        </w:rPr>
        <w:t>in the languages,</w:t>
      </w:r>
    </w:p>
    <w:p>
      <w:r>
        <w:rPr>
          <w:rFonts w:ascii="Arial" w:hAnsi="Arial" w:eastAsia="Arial"/>
          <w:b w:val="0"/>
          <w:sz w:val="22"/>
        </w:rPr>
        <w:t>that reveal the world,</w:t>
      </w:r>
    </w:p>
    <w:p>
      <w:r>
        <w:rPr>
          <w:rFonts w:ascii="Arial" w:hAnsi="Arial" w:eastAsia="Arial"/>
          <w:b w:val="0"/>
          <w:sz w:val="22"/>
        </w:rPr>
        <w:t>in its complexities,</w:t>
      </w:r>
    </w:p>
    <w:p>
      <w:r>
        <w:rPr>
          <w:rFonts w:ascii="Arial" w:hAnsi="Arial" w:eastAsia="Arial"/>
          <w:b w:val="0"/>
          <w:sz w:val="22"/>
        </w:rPr>
        <w:t>find what you need in the guides,</w:t>
      </w:r>
    </w:p>
    <w:p>
      <w:r>
        <w:rPr>
          <w:rFonts w:ascii="Arial" w:hAnsi="Arial" w:eastAsia="Arial"/>
          <w:b w:val="0"/>
          <w:sz w:val="22"/>
        </w:rPr>
        <w:t>and the travel books,</w:t>
      </w:r>
    </w:p>
    <w:p>
      <w:r>
        <w:rPr>
          <w:rFonts w:ascii="Arial" w:hAnsi="Arial" w:eastAsia="Arial"/>
          <w:b w:val="0"/>
          <w:sz w:val="22"/>
        </w:rPr>
        <w:t>and the maps that inspire you,</w:t>
      </w:r>
    </w:p>
    <w:p>
      <w:r>
        <w:rPr>
          <w:rFonts w:ascii="Arial" w:hAnsi="Arial" w:eastAsia="Arial"/>
          <w:b w:val="0"/>
          <w:sz w:val="22"/>
        </w:rPr>
        <w:t>and that encourage you,</w:t>
      </w:r>
    </w:p>
    <w:p>
      <w:r>
        <w:rPr>
          <w:rFonts w:ascii="Arial" w:hAnsi="Arial" w:eastAsia="Arial"/>
          <w:b w:val="0"/>
          <w:sz w:val="22"/>
        </w:rPr>
        <w:t>to meet and greet,</w:t>
      </w:r>
    </w:p>
    <w:p>
      <w:r>
        <w:rPr>
          <w:rFonts w:ascii="Arial" w:hAnsi="Arial" w:eastAsia="Arial"/>
          <w:b w:val="0"/>
          <w:sz w:val="22"/>
        </w:rPr>
        <w:t>the many people across the world,</w:t>
      </w:r>
    </w:p>
    <w:p>
      <w:r>
        <w:rPr>
          <w:rFonts w:ascii="Arial" w:hAnsi="Arial" w:eastAsia="Arial"/>
          <w:b w:val="0"/>
          <w:sz w:val="22"/>
        </w:rPr>
        <w:t>of all nationalities,</w:t>
      </w:r>
    </w:p>
    <w:p>
      <w:r>
        <w:rPr>
          <w:rFonts w:ascii="Arial" w:hAnsi="Arial" w:eastAsia="Arial"/>
          <w:b w:val="0"/>
          <w:sz w:val="22"/>
        </w:rPr>
        <w:t>find what you need,</w:t>
      </w:r>
    </w:p>
    <w:p>
      <w:r>
        <w:rPr>
          <w:rFonts w:ascii="Arial" w:hAnsi="Arial" w:eastAsia="Arial"/>
          <w:b w:val="0"/>
          <w:sz w:val="22"/>
        </w:rPr>
        <w:t>and feed yourself,</w:t>
      </w:r>
    </w:p>
    <w:p>
      <w:r>
        <w:rPr>
          <w:rFonts w:ascii="Arial" w:hAnsi="Arial" w:eastAsia="Arial"/>
          <w:b w:val="0"/>
          <w:sz w:val="22"/>
        </w:rPr>
        <w:t>and your mind,</w:t>
      </w:r>
    </w:p>
    <w:p>
      <w:r>
        <w:rPr>
          <w:rFonts w:ascii="Arial" w:hAnsi="Arial" w:eastAsia="Arial"/>
          <w:b w:val="0"/>
          <w:sz w:val="22"/>
        </w:rPr>
        <w:t>for with your inspiration,</w:t>
      </w:r>
    </w:p>
    <w:p>
      <w:r>
        <w:rPr>
          <w:rFonts w:ascii="Arial" w:hAnsi="Arial" w:eastAsia="Arial"/>
          <w:b w:val="0"/>
          <w:sz w:val="22"/>
        </w:rPr>
        <w:t>what better a time,</w:t>
      </w:r>
    </w:p>
    <w:p>
      <w:r>
        <w:rPr>
          <w:rFonts w:ascii="Arial" w:hAnsi="Arial" w:eastAsia="Arial"/>
          <w:b w:val="0"/>
          <w:sz w:val="22"/>
        </w:rPr>
        <w:t>than now can there be,</w:t>
      </w:r>
    </w:p>
    <w:p>
      <w:r>
        <w:rPr>
          <w:rFonts w:ascii="Arial" w:hAnsi="Arial" w:eastAsia="Arial"/>
          <w:b w:val="0"/>
          <w:sz w:val="22"/>
        </w:rPr>
        <w:t>yes, find what you need,</w:t>
      </w:r>
    </w:p>
    <w:p>
      <w:r>
        <w:rPr>
          <w:rFonts w:ascii="Arial" w:hAnsi="Arial" w:eastAsia="Arial"/>
          <w:b w:val="0"/>
          <w:sz w:val="22"/>
        </w:rPr>
        <w:t>for learning is love,</w:t>
      </w:r>
    </w:p>
    <w:p>
      <w:r>
        <w:rPr>
          <w:rFonts w:ascii="Arial" w:hAnsi="Arial" w:eastAsia="Arial"/>
          <w:b w:val="0"/>
          <w:sz w:val="22"/>
        </w:rPr>
        <w:t>and learning to love the world,</w:t>
      </w:r>
    </w:p>
    <w:p>
      <w:r>
        <w:rPr>
          <w:rFonts w:ascii="Arial" w:hAnsi="Arial" w:eastAsia="Arial"/>
          <w:b w:val="0"/>
          <w:sz w:val="22"/>
        </w:rPr>
        <w:t>where we live,</w:t>
      </w:r>
    </w:p>
    <w:p>
      <w:r>
        <w:rPr>
          <w:rFonts w:ascii="Arial" w:hAnsi="Arial" w:eastAsia="Arial"/>
          <w:b w:val="0"/>
          <w:sz w:val="22"/>
        </w:rPr>
        <w:t>will lead to a more compassionate,</w:t>
      </w:r>
    </w:p>
    <w:p>
      <w:r>
        <w:rPr>
          <w:rFonts w:ascii="Arial" w:hAnsi="Arial" w:eastAsia="Arial"/>
          <w:b w:val="0"/>
          <w:sz w:val="22"/>
        </w:rPr>
        <w:t>and caring society and happier minds.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