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Fast upon the waves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Fast apon the waves we say goodbye,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we smile as the shore it disappears in our eyes,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what it is to travel,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ever leaving and arriving in the time of our lives,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every experience and person met brings such life,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so, teaches even the wisest of the wise.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