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Faraway</w:t>
      </w:r>
    </w:p>
    <w:p/>
    <w:p>
      <w:r>
        <w:rPr>
          <w:rFonts w:ascii="Arial" w:hAnsi="Arial" w:eastAsia="Arial"/>
          <w:b w:val="0"/>
          <w:sz w:val="22"/>
        </w:rPr>
        <w:t>In the distance,</w:t>
      </w:r>
    </w:p>
    <w:p>
      <w:r>
        <w:rPr>
          <w:rFonts w:ascii="Arial" w:hAnsi="Arial" w:eastAsia="Arial"/>
          <w:b w:val="0"/>
          <w:sz w:val="22"/>
        </w:rPr>
        <w:t>but not too distant,</w:t>
      </w:r>
    </w:p>
    <w:p>
      <w:r>
        <w:rPr>
          <w:rFonts w:ascii="Arial" w:hAnsi="Arial" w:eastAsia="Arial"/>
          <w:b w:val="0"/>
          <w:sz w:val="22"/>
        </w:rPr>
        <w:t>beautiful,</w:t>
      </w:r>
    </w:p>
    <w:p>
      <w:r>
        <w:rPr>
          <w:rFonts w:ascii="Arial" w:hAnsi="Arial" w:eastAsia="Arial"/>
          <w:b w:val="0"/>
          <w:sz w:val="22"/>
        </w:rPr>
        <w:t>wonderful and magical,</w:t>
      </w:r>
    </w:p>
    <w:p>
      <w:r>
        <w:rPr>
          <w:rFonts w:ascii="Arial" w:hAnsi="Arial" w:eastAsia="Arial"/>
          <w:b w:val="0"/>
          <w:sz w:val="22"/>
        </w:rPr>
        <w:t>a large rock in the sea,</w:t>
      </w:r>
    </w:p>
    <w:p>
      <w:r>
        <w:rPr>
          <w:rFonts w:ascii="Arial" w:hAnsi="Arial" w:eastAsia="Arial"/>
          <w:b w:val="0"/>
          <w:sz w:val="22"/>
        </w:rPr>
        <w:t>as interesting as can be,</w:t>
      </w:r>
    </w:p>
    <w:p>
      <w:r>
        <w:rPr>
          <w:rFonts w:ascii="Arial" w:hAnsi="Arial" w:eastAsia="Arial"/>
          <w:b w:val="0"/>
          <w:sz w:val="22"/>
        </w:rPr>
        <w:t>jutting out of the waves,</w:t>
      </w:r>
    </w:p>
    <w:p>
      <w:r>
        <w:rPr>
          <w:rFonts w:ascii="Arial" w:hAnsi="Arial" w:eastAsia="Arial"/>
          <w:b w:val="0"/>
          <w:sz w:val="22"/>
        </w:rPr>
        <w:t>a place to swim to be free,</w:t>
      </w:r>
    </w:p>
    <w:p>
      <w:r>
        <w:rPr>
          <w:rFonts w:ascii="Arial" w:hAnsi="Arial" w:eastAsia="Arial"/>
          <w:b w:val="0"/>
          <w:sz w:val="22"/>
        </w:rPr>
        <w:t>free of the crowded beach,</w:t>
      </w:r>
    </w:p>
    <w:p>
      <w:r>
        <w:rPr>
          <w:rFonts w:ascii="Arial" w:hAnsi="Arial" w:eastAsia="Arial"/>
          <w:b w:val="0"/>
          <w:sz w:val="22"/>
        </w:rPr>
        <w:t>a place that not many can reach,</w:t>
      </w:r>
    </w:p>
    <w:p>
      <w:r>
        <w:rPr>
          <w:rFonts w:ascii="Arial" w:hAnsi="Arial" w:eastAsia="Arial"/>
          <w:b w:val="0"/>
          <w:sz w:val="22"/>
        </w:rPr>
        <w:t>but I swim to it,</w:t>
      </w:r>
    </w:p>
    <w:p>
      <w:r>
        <w:rPr>
          <w:rFonts w:ascii="Arial" w:hAnsi="Arial" w:eastAsia="Arial"/>
          <w:b w:val="0"/>
          <w:sz w:val="22"/>
        </w:rPr>
        <w:t>through the waves,</w:t>
      </w:r>
    </w:p>
    <w:p>
      <w:r>
        <w:rPr>
          <w:rFonts w:ascii="Arial" w:hAnsi="Arial" w:eastAsia="Arial"/>
          <w:b w:val="0"/>
          <w:sz w:val="22"/>
        </w:rPr>
        <w:t>that are not too great,</w:t>
      </w:r>
    </w:p>
    <w:p>
      <w:r>
        <w:rPr>
          <w:rFonts w:ascii="Arial" w:hAnsi="Arial" w:eastAsia="Arial"/>
          <w:b w:val="0"/>
          <w:sz w:val="22"/>
        </w:rPr>
        <w:t>as the sun it shines down,</w:t>
      </w:r>
    </w:p>
    <w:p>
      <w:r>
        <w:rPr>
          <w:rFonts w:ascii="Arial" w:hAnsi="Arial" w:eastAsia="Arial"/>
          <w:b w:val="0"/>
          <w:sz w:val="22"/>
        </w:rPr>
        <w:t>and upon reaching it,</w:t>
      </w:r>
    </w:p>
    <w:p>
      <w:r>
        <w:rPr>
          <w:rFonts w:ascii="Arial" w:hAnsi="Arial" w:eastAsia="Arial"/>
          <w:b w:val="0"/>
          <w:sz w:val="22"/>
        </w:rPr>
        <w:t>what great pleasure comes to me,</w:t>
      </w:r>
    </w:p>
    <w:p>
      <w:r>
        <w:rPr>
          <w:rFonts w:ascii="Arial" w:hAnsi="Arial" w:eastAsia="Arial"/>
          <w:b w:val="0"/>
          <w:sz w:val="22"/>
        </w:rPr>
        <w:t>as I stare out to sea,</w:t>
      </w:r>
    </w:p>
    <w:p>
      <w:r>
        <w:rPr>
          <w:rFonts w:ascii="Arial" w:hAnsi="Arial" w:eastAsia="Arial"/>
          <w:b w:val="0"/>
          <w:sz w:val="22"/>
        </w:rPr>
        <w:t>and I relax and I enjoy the view,</w:t>
      </w:r>
    </w:p>
    <w:p>
      <w:r>
        <w:rPr>
          <w:rFonts w:ascii="Arial" w:hAnsi="Arial" w:eastAsia="Arial"/>
          <w:b w:val="0"/>
          <w:sz w:val="22"/>
        </w:rPr>
        <w:t>as the seagulls fly high across the sky,</w:t>
      </w:r>
    </w:p>
    <w:p>
      <w:r>
        <w:rPr>
          <w:rFonts w:ascii="Arial" w:hAnsi="Arial" w:eastAsia="Arial"/>
          <w:b w:val="0"/>
          <w:sz w:val="22"/>
        </w:rPr>
        <w:t>and I draw my breathe,</w:t>
      </w:r>
    </w:p>
    <w:p>
      <w:r>
        <w:rPr>
          <w:rFonts w:ascii="Arial" w:hAnsi="Arial" w:eastAsia="Arial"/>
          <w:b w:val="0"/>
          <w:sz w:val="22"/>
        </w:rPr>
        <w:t>and I sun myself in the sunlight,</w:t>
      </w:r>
    </w:p>
    <w:p>
      <w:r>
        <w:rPr>
          <w:rFonts w:ascii="Arial" w:hAnsi="Arial" w:eastAsia="Arial"/>
          <w:b w:val="0"/>
          <w:sz w:val="22"/>
        </w:rPr>
        <w:t>in the sea air,</w:t>
      </w:r>
    </w:p>
    <w:p>
      <w:r>
        <w:rPr>
          <w:rFonts w:ascii="Arial" w:hAnsi="Arial" w:eastAsia="Arial"/>
          <w:b w:val="0"/>
          <w:sz w:val="22"/>
        </w:rPr>
        <w:t>and I lay down as happy as can be,</w:t>
      </w:r>
    </w:p>
    <w:p>
      <w:r>
        <w:rPr>
          <w:rFonts w:ascii="Arial" w:hAnsi="Arial" w:eastAsia="Arial"/>
          <w:b w:val="0"/>
          <w:sz w:val="22"/>
        </w:rPr>
        <w:t>and it is always worth the effort to reach there,</w:t>
      </w:r>
    </w:p>
    <w:p>
      <w:r>
        <w:rPr>
          <w:rFonts w:ascii="Arial" w:hAnsi="Arial" w:eastAsia="Arial"/>
          <w:b w:val="0"/>
          <w:sz w:val="22"/>
        </w:rPr>
        <w:t>a place where I find calm,</w:t>
      </w:r>
    </w:p>
    <w:p>
      <w:r>
        <w:rPr>
          <w:rFonts w:ascii="Arial" w:hAnsi="Arial" w:eastAsia="Arial"/>
          <w:b w:val="0"/>
          <w:sz w:val="22"/>
        </w:rPr>
        <w:t>and a magical place,</w:t>
      </w:r>
    </w:p>
    <w:p>
      <w:r>
        <w:rPr>
          <w:rFonts w:ascii="Arial" w:hAnsi="Arial" w:eastAsia="Arial"/>
          <w:b w:val="0"/>
          <w:sz w:val="22"/>
        </w:rPr>
        <w:t>where the troubles of the world do not bother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