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Far off place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a far-off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books,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languages, articles, movies, and 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diseases,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famine,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wars and deaths,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intolerance and racism,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riots and hate,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from a far-off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history calls to us from civilisations nearly destroyed,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from the angry,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frustrated and the annoyed,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from learning,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is learning if only to be forgotten,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learning is to be unemployed?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