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Far off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Far off in the distance,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a vision,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vision of how things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not life’s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the difference between,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between how things are and how things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mostly, what should be is sadly not the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this world, there is far too much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should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here I sit in my armchair,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visions of how things could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my visions,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how great the world could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 I am a dreamer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wistful and hopeful,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humanity will snap out of its stupidities,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stupidities with which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bombard the world so frequently,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frustrating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terrible it is to repeatedly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 and over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although I try to do my best,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much like all the rest,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the rest of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powerless,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I try to help things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although I truly try my best,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unfortunately, upon the Earth change is far too slow no less,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often humanity suffers,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of the lack of common sense,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logic used in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because of greed and inequality,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suffering is perpetuated seemingly unendingly,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many tears are cried,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many tears as it takes to fill all the lakes,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oceans and the seas,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is it with humanity?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wonder and I ponder,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sit in my armchair,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visions of how I wish things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 wish they were the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want a peaceful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there was an end to the troubles and to the strife,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an end to pollution,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an end to gun crime and knife crime,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nuclear proliferation,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robberies,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rape and violence,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kidnappings and torturing,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murdering,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this world is such a beautiful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these horrible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such an anathema to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can do much better,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try much harder to solve problems,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that is what I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 in my armchair,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visions of how things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reality is nowhere near what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far worse,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worse than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truly,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truly saddens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pray for an end to all the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 only try my best,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 only hope for the rest of humanity to join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hopefully we will see a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like a phoenix from the flames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rise up out of the ashes of our brutal past,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begin anew with peace in everyone's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better the world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we ditched our brutal and barbaric and greedy mentality,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am a dreamer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in time shall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there will be a change in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is awful how the world conducts itself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rather greedily,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world 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starts far too many wars from which people profit financially,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horrific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I ponder this,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pray for better times to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a dreamer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