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Far off</w:t>
      </w:r>
    </w:p>
    <w:p/>
    <w:p>
      <w:r>
        <w:rPr>
          <w:rFonts w:ascii="Arial" w:hAnsi="Arial" w:eastAsia="Arial"/>
          <w:b w:val="0"/>
          <w:sz w:val="22"/>
        </w:rPr>
        <w:t>Far off,</w:t>
      </w:r>
    </w:p>
    <w:p>
      <w:r>
        <w:rPr>
          <w:rFonts w:ascii="Arial" w:hAnsi="Arial" w:eastAsia="Arial"/>
          <w:b w:val="0"/>
          <w:sz w:val="22"/>
        </w:rPr>
        <w:t>far off in time,</w:t>
      </w:r>
    </w:p>
    <w:p>
      <w:r>
        <w:rPr>
          <w:rFonts w:ascii="Arial" w:hAnsi="Arial" w:eastAsia="Arial"/>
          <w:b w:val="0"/>
          <w:sz w:val="22"/>
        </w:rPr>
        <w:t>far away in another place,</w:t>
      </w:r>
    </w:p>
    <w:p>
      <w:r>
        <w:rPr>
          <w:rFonts w:ascii="Arial" w:hAnsi="Arial" w:eastAsia="Arial"/>
          <w:b w:val="0"/>
          <w:sz w:val="22"/>
        </w:rPr>
        <w:t>in another state of mind,</w:t>
      </w:r>
    </w:p>
    <w:p>
      <w:r>
        <w:rPr>
          <w:rFonts w:ascii="Arial" w:hAnsi="Arial" w:eastAsia="Arial"/>
          <w:b w:val="0"/>
          <w:sz w:val="22"/>
        </w:rPr>
        <w:t>far away from today,</w:t>
      </w:r>
    </w:p>
    <w:p>
      <w:r>
        <w:rPr>
          <w:rFonts w:ascii="Arial" w:hAnsi="Arial" w:eastAsia="Arial"/>
          <w:b w:val="0"/>
          <w:sz w:val="22"/>
        </w:rPr>
        <w:t>far away from the place that I currently stay,</w:t>
      </w:r>
    </w:p>
    <w:p>
      <w:r>
        <w:rPr>
          <w:rFonts w:ascii="Arial" w:hAnsi="Arial" w:eastAsia="Arial"/>
          <w:b w:val="0"/>
          <w:sz w:val="22"/>
        </w:rPr>
        <w:t>far away from unhappiness,</w:t>
      </w:r>
    </w:p>
    <w:p>
      <w:r>
        <w:rPr>
          <w:rFonts w:ascii="Arial" w:hAnsi="Arial" w:eastAsia="Arial"/>
          <w:b w:val="0"/>
          <w:sz w:val="22"/>
        </w:rPr>
        <w:t>I hope to find peace, and tranquillity,</w:t>
      </w:r>
    </w:p>
    <w:p>
      <w:r>
        <w:rPr>
          <w:rFonts w:ascii="Arial" w:hAnsi="Arial" w:eastAsia="Arial"/>
          <w:b w:val="0"/>
          <w:sz w:val="22"/>
        </w:rPr>
        <w:t>and distant though it may be,</w:t>
      </w:r>
    </w:p>
    <w:p>
      <w:r>
        <w:rPr>
          <w:rFonts w:ascii="Arial" w:hAnsi="Arial" w:eastAsia="Arial"/>
          <w:b w:val="0"/>
          <w:sz w:val="22"/>
        </w:rPr>
        <w:t>with patience it I will find,</w:t>
      </w:r>
    </w:p>
    <w:p>
      <w:r>
        <w:rPr>
          <w:rFonts w:ascii="Arial" w:hAnsi="Arial" w:eastAsia="Arial"/>
          <w:b w:val="0"/>
          <w:sz w:val="22"/>
        </w:rPr>
        <w:t>far off, far off in time,</w:t>
      </w:r>
    </w:p>
    <w:p>
      <w:r>
        <w:rPr>
          <w:rFonts w:ascii="Arial" w:hAnsi="Arial" w:eastAsia="Arial"/>
          <w:b w:val="0"/>
          <w:sz w:val="22"/>
        </w:rPr>
        <w:t>saying goodbye, saying goodbye to the misery of life,</w:t>
      </w:r>
    </w:p>
    <w:p>
      <w:r>
        <w:rPr>
          <w:rFonts w:ascii="Arial" w:hAnsi="Arial" w:eastAsia="Arial"/>
          <w:b w:val="0"/>
          <w:sz w:val="22"/>
        </w:rPr>
        <w:t>that haunts so many people in these modern times,</w:t>
      </w:r>
    </w:p>
    <w:p>
      <w:r>
        <w:rPr>
          <w:rFonts w:ascii="Arial" w:hAnsi="Arial" w:eastAsia="Arial"/>
          <w:b w:val="0"/>
          <w:sz w:val="22"/>
        </w:rPr>
        <w:t>and how happy I will be,</w:t>
      </w:r>
    </w:p>
    <w:p>
      <w:r>
        <w:rPr>
          <w:rFonts w:ascii="Arial" w:hAnsi="Arial" w:eastAsia="Arial"/>
          <w:b w:val="0"/>
          <w:sz w:val="22"/>
        </w:rPr>
        <w:t>and content as if in a beautiful dream,</w:t>
      </w:r>
    </w:p>
    <w:p>
      <w:r>
        <w:rPr>
          <w:rFonts w:ascii="Arial" w:hAnsi="Arial" w:eastAsia="Arial"/>
          <w:b w:val="0"/>
          <w:sz w:val="22"/>
        </w:rPr>
        <w:t>for modern life, it means not much to me,</w:t>
      </w:r>
    </w:p>
    <w:p>
      <w:r>
        <w:rPr>
          <w:rFonts w:ascii="Arial" w:hAnsi="Arial" w:eastAsia="Arial"/>
          <w:b w:val="0"/>
          <w:sz w:val="22"/>
        </w:rPr>
        <w:t>it means not much with all this materialism and stress,</w:t>
      </w:r>
    </w:p>
    <w:p>
      <w:r>
        <w:rPr>
          <w:rFonts w:ascii="Arial" w:hAnsi="Arial" w:eastAsia="Arial"/>
          <w:b w:val="0"/>
          <w:sz w:val="22"/>
        </w:rPr>
        <w:t>and the hustle and the bustle of life’s fast paced insanities,</w:t>
      </w:r>
    </w:p>
    <w:p>
      <w:r>
        <w:rPr>
          <w:rFonts w:ascii="Arial" w:hAnsi="Arial" w:eastAsia="Arial"/>
          <w:b w:val="0"/>
          <w:sz w:val="22"/>
        </w:rPr>
        <w:t>no, it is not for me,</w:t>
      </w:r>
    </w:p>
    <w:p>
      <w:r>
        <w:rPr>
          <w:rFonts w:ascii="Arial" w:hAnsi="Arial" w:eastAsia="Arial"/>
          <w:b w:val="0"/>
          <w:sz w:val="22"/>
        </w:rPr>
        <w:t>but alas, how rocky the road it is,</w:t>
      </w:r>
    </w:p>
    <w:p>
      <w:r>
        <w:rPr>
          <w:rFonts w:ascii="Arial" w:hAnsi="Arial" w:eastAsia="Arial"/>
          <w:b w:val="0"/>
          <w:sz w:val="22"/>
        </w:rPr>
        <w:t>how rocky the road to the place where I will find sanity,</w:t>
      </w:r>
    </w:p>
    <w:p>
      <w:r>
        <w:rPr>
          <w:rFonts w:ascii="Arial" w:hAnsi="Arial" w:eastAsia="Arial"/>
          <w:b w:val="0"/>
          <w:sz w:val="22"/>
        </w:rPr>
        <w:t>but I will persevere, I will persevere,</w:t>
      </w:r>
    </w:p>
    <w:p>
      <w:r>
        <w:rPr>
          <w:rFonts w:ascii="Arial" w:hAnsi="Arial" w:eastAsia="Arial"/>
          <w:b w:val="0"/>
          <w:sz w:val="22"/>
        </w:rPr>
        <w:t>and I will with determination,</w:t>
      </w:r>
    </w:p>
    <w:p>
      <w:r>
        <w:rPr>
          <w:rFonts w:ascii="Arial" w:hAnsi="Arial" w:eastAsia="Arial"/>
          <w:b w:val="0"/>
          <w:sz w:val="22"/>
        </w:rPr>
        <w:t>and courage get there, eventually,</w:t>
      </w:r>
    </w:p>
    <w:p>
      <w:r>
        <w:rPr>
          <w:rFonts w:ascii="Arial" w:hAnsi="Arial" w:eastAsia="Arial"/>
          <w:b w:val="0"/>
          <w:sz w:val="22"/>
        </w:rPr>
        <w:t>yes, I will,</w:t>
      </w:r>
    </w:p>
    <w:p>
      <w:r>
        <w:rPr>
          <w:rFonts w:ascii="Arial" w:hAnsi="Arial" w:eastAsia="Arial"/>
          <w:b w:val="0"/>
          <w:sz w:val="22"/>
        </w:rPr>
        <w:t>because I am no quitter me, I am no quitter,</w:t>
      </w:r>
    </w:p>
    <w:p>
      <w:r>
        <w:rPr>
          <w:rFonts w:ascii="Arial" w:hAnsi="Arial" w:eastAsia="Arial"/>
          <w:b w:val="0"/>
          <w:sz w:val="22"/>
        </w:rPr>
        <w:t>and I will carry on until I reach the end of this savagery,</w:t>
      </w:r>
    </w:p>
    <w:p>
      <w:r>
        <w:rPr>
          <w:rFonts w:ascii="Arial" w:hAnsi="Arial" w:eastAsia="Arial"/>
          <w:b w:val="0"/>
          <w:sz w:val="22"/>
        </w:rPr>
        <w:t>this savagery of the times,</w:t>
      </w:r>
    </w:p>
    <w:p>
      <w:r>
        <w:rPr>
          <w:rFonts w:ascii="Arial" w:hAnsi="Arial" w:eastAsia="Arial"/>
          <w:b w:val="0"/>
          <w:sz w:val="22"/>
        </w:rPr>
        <w:t>and the savagery of the mind that is inflicted upon me daily,</w:t>
      </w:r>
    </w:p>
    <w:p>
      <w:r>
        <w:rPr>
          <w:rFonts w:ascii="Arial" w:hAnsi="Arial" w:eastAsia="Arial"/>
          <w:b w:val="0"/>
          <w:sz w:val="22"/>
        </w:rPr>
        <w:t>in the modern society where I live,</w:t>
      </w:r>
    </w:p>
    <w:p>
      <w:r>
        <w:rPr>
          <w:rFonts w:ascii="Arial" w:hAnsi="Arial" w:eastAsia="Arial"/>
          <w:b w:val="0"/>
          <w:sz w:val="22"/>
        </w:rPr>
        <w:t>a place filled with hate, violence and gluttony,</w:t>
      </w:r>
    </w:p>
    <w:p>
      <w:r>
        <w:rPr>
          <w:rFonts w:ascii="Arial" w:hAnsi="Arial" w:eastAsia="Arial"/>
          <w:b w:val="0"/>
          <w:sz w:val="22"/>
        </w:rPr>
        <w:t>a place that I do not truly wish to be,</w:t>
      </w:r>
    </w:p>
    <w:p>
      <w:r>
        <w:rPr>
          <w:rFonts w:ascii="Arial" w:hAnsi="Arial" w:eastAsia="Arial"/>
          <w:b w:val="0"/>
          <w:sz w:val="22"/>
        </w:rPr>
        <w:t>because the only place I wish to be is far off,</w:t>
      </w:r>
    </w:p>
    <w:p>
      <w:r>
        <w:rPr>
          <w:rFonts w:ascii="Arial" w:hAnsi="Arial" w:eastAsia="Arial"/>
          <w:b w:val="0"/>
          <w:sz w:val="22"/>
        </w:rPr>
        <w:t>far off in time,</w:t>
      </w:r>
    </w:p>
    <w:p>
      <w:r>
        <w:rPr>
          <w:rFonts w:ascii="Arial" w:hAnsi="Arial" w:eastAsia="Arial"/>
          <w:b w:val="0"/>
          <w:sz w:val="22"/>
        </w:rPr>
        <w:t>on a desert Island in the middle of a glorious blue ocean,</w:t>
      </w:r>
    </w:p>
    <w:p>
      <w:r>
        <w:rPr>
          <w:rFonts w:ascii="Arial" w:hAnsi="Arial" w:eastAsia="Arial"/>
          <w:b w:val="0"/>
          <w:sz w:val="22"/>
        </w:rPr>
        <w:t>where is no misery,</w:t>
      </w:r>
    </w:p>
    <w:p>
      <w:r>
        <w:rPr>
          <w:rFonts w:ascii="Arial" w:hAnsi="Arial" w:eastAsia="Arial"/>
          <w:b w:val="0"/>
          <w:sz w:val="22"/>
        </w:rPr>
        <w:t>and only relaxation in beautiful tranquillity.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