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Far beyond the lights</w:t>
      </w:r>
    </w:p>
    <w:p/>
    <w:p>
      <w:r>
        <w:rPr>
          <w:rFonts w:ascii="Arial" w:hAnsi="Arial" w:eastAsia="Arial"/>
          <w:b w:val="0"/>
          <w:sz w:val="22"/>
        </w:rPr>
        <w:t>Far beyond the lights,</w:t>
      </w:r>
    </w:p>
    <w:p>
      <w:r>
        <w:rPr>
          <w:rFonts w:ascii="Arial" w:hAnsi="Arial" w:eastAsia="Arial"/>
          <w:b w:val="0"/>
          <w:sz w:val="22"/>
        </w:rPr>
        <w:t>far beyond the shore,</w:t>
      </w:r>
    </w:p>
    <w:p>
      <w:r>
        <w:rPr>
          <w:rFonts w:ascii="Arial" w:hAnsi="Arial" w:eastAsia="Arial"/>
          <w:b w:val="0"/>
          <w:sz w:val="22"/>
        </w:rPr>
        <w:t>in the darkest of nights in the anxiety of the times,</w:t>
      </w:r>
    </w:p>
    <w:p>
      <w:r>
        <w:rPr>
          <w:rFonts w:ascii="Arial" w:hAnsi="Arial" w:eastAsia="Arial"/>
          <w:b w:val="0"/>
          <w:sz w:val="22"/>
        </w:rPr>
        <w:t>headed for war,</w:t>
      </w:r>
    </w:p>
    <w:p>
      <w:r>
        <w:rPr>
          <w:rFonts w:ascii="Arial" w:hAnsi="Arial" w:eastAsia="Arial"/>
          <w:b w:val="0"/>
          <w:sz w:val="22"/>
        </w:rPr>
        <w:t>headed for war with eyes on the horizon,</w:t>
      </w:r>
    </w:p>
    <w:p>
      <w:r>
        <w:rPr>
          <w:rFonts w:ascii="Arial" w:hAnsi="Arial" w:eastAsia="Arial"/>
          <w:b w:val="0"/>
          <w:sz w:val="22"/>
        </w:rPr>
        <w:t>and on a moonlit night with trepidation,</w:t>
      </w:r>
    </w:p>
    <w:p>
      <w:r>
        <w:rPr>
          <w:rFonts w:ascii="Arial" w:hAnsi="Arial" w:eastAsia="Arial"/>
          <w:b w:val="0"/>
          <w:sz w:val="22"/>
        </w:rPr>
        <w:t>and hearts beating fast,</w:t>
      </w:r>
    </w:p>
    <w:p>
      <w:r>
        <w:rPr>
          <w:rFonts w:ascii="Arial" w:hAnsi="Arial" w:eastAsia="Arial"/>
          <w:b w:val="0"/>
          <w:sz w:val="22"/>
        </w:rPr>
        <w:t>and with men and women heading for destruction,</w:t>
      </w:r>
    </w:p>
    <w:p>
      <w:r>
        <w:rPr>
          <w:rFonts w:ascii="Arial" w:hAnsi="Arial" w:eastAsia="Arial"/>
          <w:b w:val="0"/>
          <w:sz w:val="22"/>
        </w:rPr>
        <w:t>far away from their relatives,</w:t>
      </w:r>
    </w:p>
    <w:p>
      <w:r>
        <w:rPr>
          <w:rFonts w:ascii="Arial" w:hAnsi="Arial" w:eastAsia="Arial"/>
          <w:b w:val="0"/>
          <w:sz w:val="22"/>
        </w:rPr>
        <w:t>relatives who will never get the chance,</w:t>
      </w:r>
    </w:p>
    <w:p>
      <w:r>
        <w:rPr>
          <w:rFonts w:ascii="Arial" w:hAnsi="Arial" w:eastAsia="Arial"/>
          <w:b w:val="0"/>
          <w:sz w:val="22"/>
        </w:rPr>
        <w:t>the chance to say goodbye to the men,</w:t>
      </w:r>
    </w:p>
    <w:p>
      <w:r>
        <w:rPr>
          <w:rFonts w:ascii="Arial" w:hAnsi="Arial" w:eastAsia="Arial"/>
          <w:b w:val="0"/>
          <w:sz w:val="22"/>
        </w:rPr>
        <w:t>and the women who will never get to laugh or cry again,</w:t>
      </w:r>
    </w:p>
    <w:p>
      <w:r>
        <w:rPr>
          <w:rFonts w:ascii="Arial" w:hAnsi="Arial" w:eastAsia="Arial"/>
          <w:b w:val="0"/>
          <w:sz w:val="22"/>
        </w:rPr>
        <w:t>far beyond the lights,</w:t>
      </w:r>
    </w:p>
    <w:p>
      <w:r>
        <w:rPr>
          <w:rFonts w:ascii="Arial" w:hAnsi="Arial" w:eastAsia="Arial"/>
          <w:b w:val="0"/>
          <w:sz w:val="22"/>
        </w:rPr>
        <w:t>far beyond the shore,</w:t>
      </w:r>
    </w:p>
    <w:p>
      <w:r>
        <w:rPr>
          <w:rFonts w:ascii="Arial" w:hAnsi="Arial" w:eastAsia="Arial"/>
          <w:b w:val="0"/>
          <w:sz w:val="22"/>
        </w:rPr>
        <w:t>the grim reaper awaits to dispense the brutality caused by such vicious mentality,</w:t>
      </w:r>
    </w:p>
    <w:p>
      <w:r>
        <w:rPr>
          <w:rFonts w:ascii="Arial" w:hAnsi="Arial" w:eastAsia="Arial"/>
          <w:b w:val="0"/>
          <w:sz w:val="22"/>
        </w:rPr>
        <w:t>from which there is no return,</w:t>
      </w:r>
    </w:p>
    <w:p>
      <w:r>
        <w:rPr>
          <w:rFonts w:ascii="Arial" w:hAnsi="Arial" w:eastAsia="Arial"/>
          <w:b w:val="0"/>
          <w:sz w:val="22"/>
        </w:rPr>
        <w:t>only a return to the Earth,</w:t>
      </w:r>
    </w:p>
    <w:p>
      <w:r>
        <w:rPr>
          <w:rFonts w:ascii="Arial" w:hAnsi="Arial" w:eastAsia="Arial"/>
          <w:b w:val="0"/>
          <w:sz w:val="22"/>
        </w:rPr>
        <w:t>to lay in all seasons forever more.</w:t>
      </w:r>
    </w:p>
    <w:p>
      <w:r>
        <w:rPr>
          <w:rFonts w:ascii="Arial" w:hAnsi="Arial" w:eastAsia="Arial"/>
          <w:b w:val="0"/>
          <w:sz w:val="22"/>
        </w:rPr>
        <w:t>And in the cold and in the heat of the day</w:t>
      </w:r>
    </w:p>
    <w:p>
      <w:r>
        <w:rPr>
          <w:rFonts w:ascii="Arial" w:hAnsi="Arial" w:eastAsia="Arial"/>
          <w:b w:val="0"/>
          <w:sz w:val="22"/>
        </w:rPr>
        <w:t>and in all weathers and in the sun,</w:t>
      </w:r>
    </w:p>
    <w:p>
      <w:r>
        <w:rPr>
          <w:rFonts w:ascii="Arial" w:hAnsi="Arial" w:eastAsia="Arial"/>
          <w:b w:val="0"/>
          <w:sz w:val="22"/>
        </w:rPr>
        <w:t>the rain and the snow,</w:t>
      </w:r>
    </w:p>
    <w:p>
      <w:r>
        <w:rPr>
          <w:rFonts w:ascii="Arial" w:hAnsi="Arial" w:eastAsia="Arial"/>
          <w:b w:val="0"/>
          <w:sz w:val="22"/>
        </w:rPr>
        <w:t>far across the Earth they will go,</w:t>
      </w:r>
    </w:p>
    <w:p>
      <w:r>
        <w:rPr>
          <w:rFonts w:ascii="Arial" w:hAnsi="Arial" w:eastAsia="Arial"/>
          <w:b w:val="0"/>
          <w:sz w:val="22"/>
        </w:rPr>
        <w:t>far across the Earth,</w:t>
      </w:r>
    </w:p>
    <w:p>
      <w:r>
        <w:rPr>
          <w:rFonts w:ascii="Arial" w:hAnsi="Arial" w:eastAsia="Arial"/>
          <w:b w:val="0"/>
          <w:sz w:val="22"/>
        </w:rPr>
        <w:t>to fight the enemy,</w:t>
      </w:r>
    </w:p>
    <w:p>
      <w:r>
        <w:rPr>
          <w:rFonts w:ascii="Arial" w:hAnsi="Arial" w:eastAsia="Arial"/>
          <w:b w:val="0"/>
          <w:sz w:val="22"/>
        </w:rPr>
        <w:t>and no matter what and seemingly endlessly,</w:t>
      </w:r>
    </w:p>
    <w:p>
      <w:r>
        <w:rPr>
          <w:rFonts w:ascii="Arial" w:hAnsi="Arial" w:eastAsia="Arial"/>
          <w:b w:val="0"/>
          <w:sz w:val="22"/>
        </w:rPr>
        <w:t>to kill and to bleed and to die in a foreign land so far away,</w:t>
      </w:r>
    </w:p>
    <w:p>
      <w:r>
        <w:rPr>
          <w:rFonts w:ascii="Arial" w:hAnsi="Arial" w:eastAsia="Arial"/>
          <w:b w:val="0"/>
          <w:sz w:val="22"/>
        </w:rPr>
        <w:t>because war is caused,</w:t>
      </w:r>
    </w:p>
    <w:p>
      <w:r>
        <w:rPr>
          <w:rFonts w:ascii="Arial" w:hAnsi="Arial" w:eastAsia="Arial"/>
          <w:b w:val="0"/>
          <w:sz w:val="22"/>
        </w:rPr>
        <w:t>by the thoughtlessness of a handful of people,</w:t>
      </w:r>
    </w:p>
    <w:p>
      <w:r>
        <w:rPr>
          <w:rFonts w:ascii="Arial" w:hAnsi="Arial" w:eastAsia="Arial"/>
          <w:b w:val="0"/>
          <w:sz w:val="22"/>
        </w:rPr>
        <w:t>people who think that they know better,</w:t>
      </w:r>
    </w:p>
    <w:p>
      <w:r>
        <w:rPr>
          <w:rFonts w:ascii="Arial" w:hAnsi="Arial" w:eastAsia="Arial"/>
          <w:b w:val="0"/>
          <w:sz w:val="22"/>
        </w:rPr>
        <w:t>better than the men and the women,</w:t>
      </w:r>
    </w:p>
    <w:p>
      <w:r>
        <w:rPr>
          <w:rFonts w:ascii="Arial" w:hAnsi="Arial" w:eastAsia="Arial"/>
          <w:b w:val="0"/>
          <w:sz w:val="22"/>
        </w:rPr>
        <w:t>that they are sending to their deaths,</w:t>
      </w:r>
    </w:p>
    <w:p>
      <w:r>
        <w:rPr>
          <w:rFonts w:ascii="Arial" w:hAnsi="Arial" w:eastAsia="Arial"/>
          <w:b w:val="0"/>
          <w:sz w:val="22"/>
        </w:rPr>
        <w:t>thousands of miles away,</w:t>
      </w:r>
    </w:p>
    <w:p>
      <w:r>
        <w:rPr>
          <w:rFonts w:ascii="Arial" w:hAnsi="Arial" w:eastAsia="Arial"/>
          <w:b w:val="0"/>
          <w:sz w:val="22"/>
        </w:rPr>
        <w:t>whilst the leaders they sit mostly behind their desks,</w:t>
      </w:r>
    </w:p>
    <w:p>
      <w:r>
        <w:rPr>
          <w:rFonts w:ascii="Arial" w:hAnsi="Arial" w:eastAsia="Arial"/>
          <w:b w:val="0"/>
          <w:sz w:val="22"/>
        </w:rPr>
        <w:t>and with such certainty,</w:t>
      </w:r>
    </w:p>
    <w:p>
      <w:r>
        <w:rPr>
          <w:rFonts w:ascii="Arial" w:hAnsi="Arial" w:eastAsia="Arial"/>
          <w:b w:val="0"/>
          <w:sz w:val="22"/>
        </w:rPr>
        <w:t>make the decision so needlessly,</w:t>
      </w:r>
    </w:p>
    <w:p>
      <w:r>
        <w:rPr>
          <w:rFonts w:ascii="Arial" w:hAnsi="Arial" w:eastAsia="Arial"/>
          <w:b w:val="0"/>
          <w:sz w:val="22"/>
        </w:rPr>
        <w:t>and countlessly throw so many lives away,</w:t>
      </w:r>
    </w:p>
    <w:p>
      <w:r>
        <w:rPr>
          <w:rFonts w:ascii="Arial" w:hAnsi="Arial" w:eastAsia="Arial"/>
          <w:b w:val="0"/>
          <w:sz w:val="22"/>
        </w:rPr>
        <w:t>and far beyond the lights,</w:t>
      </w:r>
    </w:p>
    <w:p>
      <w:r>
        <w:rPr>
          <w:rFonts w:ascii="Arial" w:hAnsi="Arial" w:eastAsia="Arial"/>
          <w:b w:val="0"/>
          <w:sz w:val="22"/>
        </w:rPr>
        <w:t>far beyond the shore,</w:t>
      </w:r>
    </w:p>
    <w:p>
      <w:r>
        <w:rPr>
          <w:rFonts w:ascii="Arial" w:hAnsi="Arial" w:eastAsia="Arial"/>
          <w:b w:val="0"/>
          <w:sz w:val="22"/>
        </w:rPr>
        <w:t>so, it continues for more sacrifices are needed,</w:t>
      </w:r>
    </w:p>
    <w:p>
      <w:r>
        <w:rPr>
          <w:rFonts w:ascii="Arial" w:hAnsi="Arial" w:eastAsia="Arial"/>
          <w:b w:val="0"/>
          <w:sz w:val="22"/>
        </w:rPr>
        <w:t>and the blood lust continues with the bullets,</w:t>
      </w:r>
    </w:p>
    <w:p>
      <w:r>
        <w:rPr>
          <w:rFonts w:ascii="Arial" w:hAnsi="Arial" w:eastAsia="Arial"/>
          <w:b w:val="0"/>
          <w:sz w:val="22"/>
        </w:rPr>
        <w:t>the bombs and the guns,</w:t>
      </w:r>
    </w:p>
    <w:p>
      <w:r>
        <w:rPr>
          <w:rFonts w:ascii="Arial" w:hAnsi="Arial" w:eastAsia="Arial"/>
          <w:b w:val="0"/>
          <w:sz w:val="22"/>
        </w:rPr>
        <w:t>and so too with the weapons manufacturers,</w:t>
      </w:r>
    </w:p>
    <w:p>
      <w:r>
        <w:rPr>
          <w:rFonts w:ascii="Arial" w:hAnsi="Arial" w:eastAsia="Arial"/>
          <w:b w:val="0"/>
          <w:sz w:val="22"/>
        </w:rPr>
        <w:t>calling out for more,</w:t>
      </w:r>
    </w:p>
    <w:p>
      <w:r>
        <w:rPr>
          <w:rFonts w:ascii="Arial" w:hAnsi="Arial" w:eastAsia="Arial"/>
          <w:b w:val="0"/>
          <w:sz w:val="22"/>
        </w:rPr>
        <w:t>more death,</w:t>
      </w:r>
    </w:p>
    <w:p>
      <w:r>
        <w:rPr>
          <w:rFonts w:ascii="Arial" w:hAnsi="Arial" w:eastAsia="Arial"/>
          <w:b w:val="0"/>
          <w:sz w:val="22"/>
        </w:rPr>
        <w:t>more blood,</w:t>
      </w:r>
    </w:p>
    <w:p>
      <w:r>
        <w:rPr>
          <w:rFonts w:ascii="Arial" w:hAnsi="Arial" w:eastAsia="Arial"/>
          <w:b w:val="0"/>
          <w:sz w:val="22"/>
        </w:rPr>
        <w:t>more money and better weapons than before,</w:t>
      </w:r>
    </w:p>
    <w:p>
      <w:r>
        <w:rPr>
          <w:rFonts w:ascii="Arial" w:hAnsi="Arial" w:eastAsia="Arial"/>
          <w:b w:val="0"/>
          <w:sz w:val="22"/>
        </w:rPr>
        <w:t>but how soon is the end,</w:t>
      </w:r>
    </w:p>
    <w:p>
      <w:r>
        <w:rPr>
          <w:rFonts w:ascii="Arial" w:hAnsi="Arial" w:eastAsia="Arial"/>
          <w:b w:val="0"/>
          <w:sz w:val="22"/>
        </w:rPr>
        <w:t>how soon is the end who knows,</w:t>
      </w:r>
    </w:p>
    <w:p>
      <w:r>
        <w:rPr>
          <w:rFonts w:ascii="Arial" w:hAnsi="Arial" w:eastAsia="Arial"/>
          <w:b w:val="0"/>
          <w:sz w:val="22"/>
        </w:rPr>
        <w:t>but there will be protests and protests,</w:t>
      </w:r>
    </w:p>
    <w:p>
      <w:r>
        <w:rPr>
          <w:rFonts w:ascii="Arial" w:hAnsi="Arial" w:eastAsia="Arial"/>
          <w:b w:val="0"/>
          <w:sz w:val="22"/>
        </w:rPr>
        <w:t>protests which will usually fall on deaf ears,</w:t>
      </w:r>
    </w:p>
    <w:p>
      <w:r>
        <w:rPr>
          <w:rFonts w:ascii="Arial" w:hAnsi="Arial" w:eastAsia="Arial"/>
          <w:b w:val="0"/>
          <w:sz w:val="22"/>
        </w:rPr>
        <w:t>but with improved weaponry how soon is the end,</w:t>
      </w:r>
    </w:p>
    <w:p>
      <w:r>
        <w:rPr>
          <w:rFonts w:ascii="Arial" w:hAnsi="Arial" w:eastAsia="Arial"/>
          <w:b w:val="0"/>
          <w:sz w:val="22"/>
        </w:rPr>
        <w:t>how soon is the end?</w:t>
      </w:r>
    </w:p>
    <w:p>
      <w:r>
        <w:rPr>
          <w:rFonts w:ascii="Arial" w:hAnsi="Arial" w:eastAsia="Arial"/>
          <w:b w:val="0"/>
          <w:sz w:val="22"/>
        </w:rPr>
        <w:t>Probably much sooner than before.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