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Far away</w:t>
      </w:r>
    </w:p>
    <w:p/>
    <w:p>
      <w:r>
        <w:rPr>
          <w:rFonts w:ascii="Arial" w:hAnsi="Arial" w:eastAsia="Arial"/>
          <w:b w:val="0"/>
          <w:sz w:val="22"/>
        </w:rPr>
        <w:t>I am in a mood,</w:t>
      </w:r>
    </w:p>
    <w:p>
      <w:r>
        <w:rPr>
          <w:rFonts w:ascii="Arial" w:hAnsi="Arial" w:eastAsia="Arial"/>
          <w:b w:val="0"/>
          <w:sz w:val="22"/>
        </w:rPr>
        <w:t>and far, far away,</w:t>
      </w:r>
    </w:p>
    <w:p>
      <w:r>
        <w:rPr>
          <w:rFonts w:ascii="Arial" w:hAnsi="Arial" w:eastAsia="Arial"/>
          <w:b w:val="0"/>
          <w:sz w:val="22"/>
        </w:rPr>
        <w:t>far, far away in my thoughts,</w:t>
      </w:r>
    </w:p>
    <w:p>
      <w:r>
        <w:rPr>
          <w:rFonts w:ascii="Arial" w:hAnsi="Arial" w:eastAsia="Arial"/>
          <w:b w:val="0"/>
          <w:sz w:val="22"/>
        </w:rPr>
        <w:t>yes, it is another black day,</w:t>
      </w:r>
    </w:p>
    <w:p>
      <w:r>
        <w:rPr>
          <w:rFonts w:ascii="Arial" w:hAnsi="Arial" w:eastAsia="Arial"/>
          <w:b w:val="0"/>
          <w:sz w:val="22"/>
        </w:rPr>
        <w:t>oh, come what may,</w:t>
      </w:r>
    </w:p>
    <w:p>
      <w:r>
        <w:rPr>
          <w:rFonts w:ascii="Arial" w:hAnsi="Arial" w:eastAsia="Arial"/>
          <w:b w:val="0"/>
          <w:sz w:val="22"/>
        </w:rPr>
        <w:t>come what may,</w:t>
      </w:r>
    </w:p>
    <w:p>
      <w:r>
        <w:rPr>
          <w:rFonts w:ascii="Arial" w:hAnsi="Arial" w:eastAsia="Arial"/>
          <w:b w:val="0"/>
          <w:sz w:val="22"/>
        </w:rPr>
        <w:t>and let the crows come down and peck out my eyes,</w:t>
      </w:r>
    </w:p>
    <w:p>
      <w:r>
        <w:rPr>
          <w:rFonts w:ascii="Arial" w:hAnsi="Arial" w:eastAsia="Arial"/>
          <w:b w:val="0"/>
          <w:sz w:val="22"/>
        </w:rPr>
        <w:t>but, only in a metaphorical way,</w:t>
      </w:r>
    </w:p>
    <w:p>
      <w:r>
        <w:rPr>
          <w:rFonts w:ascii="Arial" w:hAnsi="Arial" w:eastAsia="Arial"/>
          <w:b w:val="0"/>
          <w:sz w:val="22"/>
        </w:rPr>
        <w:t>because I am sick of all I see before me,</w:t>
      </w:r>
    </w:p>
    <w:p>
      <w:r>
        <w:rPr>
          <w:rFonts w:ascii="Arial" w:hAnsi="Arial" w:eastAsia="Arial"/>
          <w:b w:val="0"/>
          <w:sz w:val="22"/>
        </w:rPr>
        <w:t>and all I see before me are wars and violence,</w:t>
      </w:r>
    </w:p>
    <w:p>
      <w:r>
        <w:rPr>
          <w:rFonts w:ascii="Arial" w:hAnsi="Arial" w:eastAsia="Arial"/>
          <w:b w:val="0"/>
          <w:sz w:val="22"/>
        </w:rPr>
        <w:t>on the television,</w:t>
      </w:r>
    </w:p>
    <w:p>
      <w:r>
        <w:rPr>
          <w:rFonts w:ascii="Arial" w:hAnsi="Arial" w:eastAsia="Arial"/>
          <w:b w:val="0"/>
          <w:sz w:val="22"/>
        </w:rPr>
        <w:t>and in the newspapers,</w:t>
      </w:r>
    </w:p>
    <w:p>
      <w:r>
        <w:rPr>
          <w:rFonts w:ascii="Arial" w:hAnsi="Arial" w:eastAsia="Arial"/>
          <w:b w:val="0"/>
          <w:sz w:val="22"/>
        </w:rPr>
        <w:t>in the magazines,</w:t>
      </w:r>
    </w:p>
    <w:p>
      <w:r>
        <w:rPr>
          <w:rFonts w:ascii="Arial" w:hAnsi="Arial" w:eastAsia="Arial"/>
          <w:b w:val="0"/>
          <w:sz w:val="22"/>
        </w:rPr>
        <w:t>and online,</w:t>
      </w:r>
    </w:p>
    <w:p>
      <w:r>
        <w:rPr>
          <w:rFonts w:ascii="Arial" w:hAnsi="Arial" w:eastAsia="Arial"/>
          <w:b w:val="0"/>
          <w:sz w:val="22"/>
        </w:rPr>
        <w:t>and all I hear are stories on the radio of stabbings,</w:t>
      </w:r>
    </w:p>
    <w:p>
      <w:r>
        <w:rPr>
          <w:rFonts w:ascii="Arial" w:hAnsi="Arial" w:eastAsia="Arial"/>
          <w:b w:val="0"/>
          <w:sz w:val="22"/>
        </w:rPr>
        <w:t>and shootings,</w:t>
      </w:r>
    </w:p>
    <w:p>
      <w:r>
        <w:rPr>
          <w:rFonts w:ascii="Arial" w:hAnsi="Arial" w:eastAsia="Arial"/>
          <w:b w:val="0"/>
          <w:sz w:val="22"/>
        </w:rPr>
        <w:t>and violent robberies that tear global society apart,</w:t>
      </w:r>
    </w:p>
    <w:p>
      <w:r>
        <w:rPr>
          <w:rFonts w:ascii="Arial" w:hAnsi="Arial" w:eastAsia="Arial"/>
          <w:b w:val="0"/>
          <w:sz w:val="22"/>
        </w:rPr>
        <w:t>each and every day,</w:t>
      </w:r>
    </w:p>
    <w:p>
      <w:r>
        <w:rPr>
          <w:rFonts w:ascii="Arial" w:hAnsi="Arial" w:eastAsia="Arial"/>
          <w:b w:val="0"/>
          <w:sz w:val="22"/>
        </w:rPr>
        <w:t>and every day, I curse the loss of life,</w:t>
      </w:r>
    </w:p>
    <w:p>
      <w:r>
        <w:rPr>
          <w:rFonts w:ascii="Arial" w:hAnsi="Arial" w:eastAsia="Arial"/>
          <w:b w:val="0"/>
          <w:sz w:val="22"/>
        </w:rPr>
        <w:t>and every day, the pain inside me,</w:t>
      </w:r>
    </w:p>
    <w:p>
      <w:r>
        <w:rPr>
          <w:rFonts w:ascii="Arial" w:hAnsi="Arial" w:eastAsia="Arial"/>
          <w:b w:val="0"/>
          <w:sz w:val="22"/>
        </w:rPr>
        <w:t>because of what I see it grows and it grows,</w:t>
      </w:r>
    </w:p>
    <w:p>
      <w:r>
        <w:rPr>
          <w:rFonts w:ascii="Arial" w:hAnsi="Arial" w:eastAsia="Arial"/>
          <w:b w:val="0"/>
          <w:sz w:val="22"/>
        </w:rPr>
        <w:t>and it does not go,</w:t>
      </w:r>
    </w:p>
    <w:p>
      <w:r>
        <w:rPr>
          <w:rFonts w:ascii="Arial" w:hAnsi="Arial" w:eastAsia="Arial"/>
          <w:b w:val="0"/>
          <w:sz w:val="22"/>
        </w:rPr>
        <w:t>and so, the suffering,</w:t>
      </w:r>
    </w:p>
    <w:p>
      <w:r>
        <w:rPr>
          <w:rFonts w:ascii="Arial" w:hAnsi="Arial" w:eastAsia="Arial"/>
          <w:b w:val="0"/>
          <w:sz w:val="22"/>
        </w:rPr>
        <w:t>and the torturing of families,</w:t>
      </w:r>
    </w:p>
    <w:p>
      <w:r>
        <w:rPr>
          <w:rFonts w:ascii="Arial" w:hAnsi="Arial" w:eastAsia="Arial"/>
          <w:b w:val="0"/>
          <w:sz w:val="22"/>
        </w:rPr>
        <w:t>because of the loss of loved ones gets worse every day,</w:t>
      </w:r>
    </w:p>
    <w:p>
      <w:r>
        <w:rPr>
          <w:rFonts w:ascii="Arial" w:hAnsi="Arial" w:eastAsia="Arial"/>
          <w:b w:val="0"/>
          <w:sz w:val="22"/>
        </w:rPr>
        <w:t>and oh, what has the world become today,</w:t>
      </w:r>
    </w:p>
    <w:p>
      <w:r>
        <w:rPr>
          <w:rFonts w:ascii="Arial" w:hAnsi="Arial" w:eastAsia="Arial"/>
          <w:b w:val="0"/>
          <w:sz w:val="22"/>
        </w:rPr>
        <w:t>I do not know, and though I pray, though I pray,</w:t>
      </w:r>
    </w:p>
    <w:p>
      <w:r>
        <w:rPr>
          <w:rFonts w:ascii="Arial" w:hAnsi="Arial" w:eastAsia="Arial"/>
          <w:b w:val="0"/>
          <w:sz w:val="22"/>
        </w:rPr>
        <w:t>what great evil there is in the world,</w:t>
      </w:r>
    </w:p>
    <w:p>
      <w:r>
        <w:rPr>
          <w:rFonts w:ascii="Arial" w:hAnsi="Arial" w:eastAsia="Arial"/>
          <w:b w:val="0"/>
          <w:sz w:val="22"/>
        </w:rPr>
        <w:t>that has settled in so many hearts,</w:t>
      </w:r>
    </w:p>
    <w:p>
      <w:r>
        <w:rPr>
          <w:rFonts w:ascii="Arial" w:hAnsi="Arial" w:eastAsia="Arial"/>
          <w:b w:val="0"/>
          <w:sz w:val="22"/>
        </w:rPr>
        <w:t>evil, that has left the world so dark,</w:t>
      </w:r>
    </w:p>
    <w:p>
      <w:r>
        <w:rPr>
          <w:rFonts w:ascii="Arial" w:hAnsi="Arial" w:eastAsia="Arial"/>
          <w:b w:val="0"/>
          <w:sz w:val="22"/>
        </w:rPr>
        <w:t>it is a crying shame, a crying shame,</w:t>
      </w:r>
    </w:p>
    <w:p>
      <w:r>
        <w:rPr>
          <w:rFonts w:ascii="Arial" w:hAnsi="Arial" w:eastAsia="Arial"/>
          <w:b w:val="0"/>
          <w:sz w:val="22"/>
        </w:rPr>
        <w:t>and why does it have to be, I wish I knew,</w:t>
      </w:r>
    </w:p>
    <w:p>
      <w:r>
        <w:rPr>
          <w:rFonts w:ascii="Arial" w:hAnsi="Arial" w:eastAsia="Arial"/>
          <w:b w:val="0"/>
          <w:sz w:val="22"/>
        </w:rPr>
        <w:t>but why it is, I cannot say,</w:t>
      </w:r>
    </w:p>
    <w:p>
      <w:r>
        <w:rPr>
          <w:rFonts w:ascii="Arial" w:hAnsi="Arial" w:eastAsia="Arial"/>
          <w:b w:val="0"/>
          <w:sz w:val="22"/>
        </w:rPr>
        <w:t>and of the horrors of violence,</w:t>
      </w:r>
    </w:p>
    <w:p>
      <w:r>
        <w:rPr>
          <w:rFonts w:ascii="Arial" w:hAnsi="Arial" w:eastAsia="Arial"/>
          <w:b w:val="0"/>
          <w:sz w:val="22"/>
        </w:rPr>
        <w:t>how I hope that they go, that they go away,</w:t>
      </w:r>
    </w:p>
    <w:p>
      <w:r>
        <w:rPr>
          <w:rFonts w:ascii="Arial" w:hAnsi="Arial" w:eastAsia="Arial"/>
          <w:b w:val="0"/>
          <w:sz w:val="22"/>
        </w:rPr>
        <w:t>because, how many tears have been cried,</w:t>
      </w:r>
    </w:p>
    <w:p>
      <w:r>
        <w:rPr>
          <w:rFonts w:ascii="Arial" w:hAnsi="Arial" w:eastAsia="Arial"/>
          <w:b w:val="0"/>
          <w:sz w:val="22"/>
        </w:rPr>
        <w:t>how many tears have been cried,</w:t>
      </w:r>
    </w:p>
    <w:p>
      <w:r>
        <w:rPr>
          <w:rFonts w:ascii="Arial" w:hAnsi="Arial" w:eastAsia="Arial"/>
          <w:b w:val="0"/>
          <w:sz w:val="22"/>
        </w:rPr>
        <w:t>more than all the oceans and the seas in the world combined,</w:t>
      </w:r>
    </w:p>
    <w:p>
      <w:r>
        <w:rPr>
          <w:rFonts w:ascii="Arial" w:hAnsi="Arial" w:eastAsia="Arial"/>
          <w:b w:val="0"/>
          <w:sz w:val="22"/>
        </w:rPr>
        <w:t>and the atrocity of humanity,</w:t>
      </w:r>
    </w:p>
    <w:p>
      <w:r>
        <w:rPr>
          <w:rFonts w:ascii="Arial" w:hAnsi="Arial" w:eastAsia="Arial"/>
          <w:b w:val="0"/>
          <w:sz w:val="22"/>
        </w:rPr>
        <w:t>it continues its barbarity, and it blights the Earth,</w:t>
      </w:r>
    </w:p>
    <w:p>
      <w:r>
        <w:rPr>
          <w:rFonts w:ascii="Arial" w:hAnsi="Arial" w:eastAsia="Arial"/>
          <w:b w:val="0"/>
          <w:sz w:val="22"/>
        </w:rPr>
        <w:t>in increasingly more and more brutal ways,</w:t>
      </w:r>
    </w:p>
    <w:p>
      <w:r>
        <w:rPr>
          <w:rFonts w:ascii="Arial" w:hAnsi="Arial" w:eastAsia="Arial"/>
          <w:b w:val="0"/>
          <w:sz w:val="22"/>
        </w:rPr>
        <w:t>and oh, how dark is each day,</w:t>
      </w:r>
    </w:p>
    <w:p>
      <w:r>
        <w:rPr>
          <w:rFonts w:ascii="Arial" w:hAnsi="Arial" w:eastAsia="Arial"/>
          <w:b w:val="0"/>
          <w:sz w:val="22"/>
        </w:rPr>
        <w:t>darker than night in the minds of many,</w:t>
      </w:r>
    </w:p>
    <w:p>
      <w:r>
        <w:rPr>
          <w:rFonts w:ascii="Arial" w:hAnsi="Arial" w:eastAsia="Arial"/>
          <w:b w:val="0"/>
          <w:sz w:val="22"/>
        </w:rPr>
        <w:t>who prefer the sun,</w:t>
      </w:r>
    </w:p>
    <w:p>
      <w:r>
        <w:rPr>
          <w:rFonts w:ascii="Arial" w:hAnsi="Arial" w:eastAsia="Arial"/>
          <w:b w:val="0"/>
          <w:sz w:val="22"/>
        </w:rPr>
        <w:t>but alas, from the darkness of violence they cannot get away,</w:t>
      </w:r>
    </w:p>
    <w:p>
      <w:r>
        <w:rPr>
          <w:rFonts w:ascii="Arial" w:hAnsi="Arial" w:eastAsia="Arial"/>
          <w:b w:val="0"/>
          <w:sz w:val="22"/>
        </w:rPr>
        <w:t>and why, why can't so many see that violence is not the way,</w:t>
      </w:r>
    </w:p>
    <w:p>
      <w:r>
        <w:rPr>
          <w:rFonts w:ascii="Arial" w:hAnsi="Arial" w:eastAsia="Arial"/>
          <w:b w:val="0"/>
          <w:sz w:val="22"/>
        </w:rPr>
        <w:t>and why is it, why is it that so many fail to see,</w:t>
      </w:r>
    </w:p>
    <w:p>
      <w:r>
        <w:rPr>
          <w:rFonts w:ascii="Arial" w:hAnsi="Arial" w:eastAsia="Arial"/>
          <w:b w:val="0"/>
          <w:sz w:val="22"/>
        </w:rPr>
        <w:t>that humanity can with education,</w:t>
      </w:r>
    </w:p>
    <w:p>
      <w:r>
        <w:rPr>
          <w:rFonts w:ascii="Arial" w:hAnsi="Arial" w:eastAsia="Arial"/>
          <w:b w:val="0"/>
          <w:sz w:val="22"/>
        </w:rPr>
        <w:t>eradicate violence and hate from the world,</w:t>
      </w:r>
    </w:p>
    <w:p>
      <w:r>
        <w:rPr>
          <w:rFonts w:ascii="Arial" w:hAnsi="Arial" w:eastAsia="Arial"/>
          <w:b w:val="0"/>
          <w:sz w:val="22"/>
        </w:rPr>
        <w:t>I wish I knew, and it is an awful act, any violent act,</w:t>
      </w:r>
    </w:p>
    <w:p>
      <w:r>
        <w:rPr>
          <w:rFonts w:ascii="Arial" w:hAnsi="Arial" w:eastAsia="Arial"/>
          <w:b w:val="0"/>
          <w:sz w:val="22"/>
        </w:rPr>
        <w:t>and as they say, the whole world is a stage,</w:t>
      </w:r>
    </w:p>
    <w:p>
      <w:r>
        <w:rPr>
          <w:rFonts w:ascii="Arial" w:hAnsi="Arial" w:eastAsia="Arial"/>
          <w:b w:val="0"/>
          <w:sz w:val="22"/>
        </w:rPr>
        <w:t>but it is covered in blood these days,</w:t>
      </w:r>
    </w:p>
    <w:p>
      <w:r>
        <w:rPr>
          <w:rFonts w:ascii="Arial" w:hAnsi="Arial" w:eastAsia="Arial"/>
          <w:b w:val="0"/>
          <w:sz w:val="22"/>
        </w:rPr>
        <w:t>and the blood it soaks the Earth,</w:t>
      </w:r>
    </w:p>
    <w:p>
      <w:r>
        <w:rPr>
          <w:rFonts w:ascii="Arial" w:hAnsi="Arial" w:eastAsia="Arial"/>
          <w:b w:val="0"/>
          <w:sz w:val="22"/>
        </w:rPr>
        <w:t>it soaks the Earth as if a flood,</w:t>
      </w:r>
    </w:p>
    <w:p>
      <w:r>
        <w:rPr>
          <w:rFonts w:ascii="Arial" w:hAnsi="Arial" w:eastAsia="Arial"/>
          <w:b w:val="0"/>
          <w:sz w:val="22"/>
        </w:rPr>
        <w:t>oh, what a sad state of affairs,</w:t>
      </w:r>
    </w:p>
    <w:p>
      <w:r>
        <w:rPr>
          <w:rFonts w:ascii="Arial" w:hAnsi="Arial" w:eastAsia="Arial"/>
          <w:b w:val="0"/>
          <w:sz w:val="22"/>
        </w:rPr>
        <w:t>that eats so viciously at the dreams of peace,</w:t>
      </w:r>
    </w:p>
    <w:p>
      <w:r>
        <w:rPr>
          <w:rFonts w:ascii="Arial" w:hAnsi="Arial" w:eastAsia="Arial"/>
          <w:b w:val="0"/>
          <w:sz w:val="22"/>
        </w:rPr>
        <w:t>the dreams of peace,</w:t>
      </w:r>
    </w:p>
    <w:p>
      <w:r>
        <w:rPr>
          <w:rFonts w:ascii="Arial" w:hAnsi="Arial" w:eastAsia="Arial"/>
          <w:b w:val="0"/>
          <w:sz w:val="22"/>
        </w:rPr>
        <w:t>that so many in the world wish for today.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