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Failed lightbulb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Failed lightbulb.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 the dark with a remorseful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 the dark with a remorseful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crying one’s eyes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of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no longer be a part.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Failed lightbulb,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relationship gone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suicidal love from the start.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you choose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think to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pull out your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wish to shoot an arrow at eros,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playing his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his part in your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curl up in your ball upon the chair,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do not care for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far too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even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not warm your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not warm your broken heart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tears will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soon flood the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soon have to build an ark.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threw yourself into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because you had had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powerful waves they took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sent you to your watery grave,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life was taken away by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often saves,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ashamed,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feel ashamed that I could not do more that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ashamed,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was not there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did not know of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did not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did not complain and the water it took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water it took you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took your pain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never see you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never see you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pain it remains,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pain it remains,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aches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ended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ashamed I did not know of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eyes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always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and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and shame.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