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Failed dreams</w:t>
      </w:r>
    </w:p>
    <w:p/>
    <w:p>
      <w:r>
        <w:rPr>
          <w:rFonts w:ascii="Arial" w:hAnsi="Arial" w:eastAsia="Arial"/>
          <w:b w:val="0"/>
          <w:sz w:val="22"/>
        </w:rPr>
        <w:t>Failed dreams,</w:t>
      </w:r>
    </w:p>
    <w:p>
      <w:r>
        <w:rPr>
          <w:rFonts w:ascii="Arial" w:hAnsi="Arial" w:eastAsia="Arial"/>
          <w:b w:val="0"/>
          <w:sz w:val="22"/>
        </w:rPr>
        <w:t>failed,</w:t>
      </w:r>
    </w:p>
    <w:p>
      <w:r>
        <w:rPr>
          <w:rFonts w:ascii="Arial" w:hAnsi="Arial" w:eastAsia="Arial"/>
          <w:b w:val="0"/>
          <w:sz w:val="22"/>
        </w:rPr>
        <w:t>totally failed,</w:t>
      </w:r>
    </w:p>
    <w:p>
      <w:r>
        <w:rPr>
          <w:rFonts w:ascii="Arial" w:hAnsi="Arial" w:eastAsia="Arial"/>
          <w:b w:val="0"/>
          <w:sz w:val="22"/>
        </w:rPr>
        <w:t>nothing achieved,</w:t>
      </w:r>
    </w:p>
    <w:p>
      <w:r>
        <w:rPr>
          <w:rFonts w:ascii="Arial" w:hAnsi="Arial" w:eastAsia="Arial"/>
          <w:b w:val="0"/>
          <w:sz w:val="22"/>
        </w:rPr>
        <w:t>apart from still being alive,</w:t>
      </w:r>
    </w:p>
    <w:p>
      <w:r>
        <w:rPr>
          <w:rFonts w:ascii="Arial" w:hAnsi="Arial" w:eastAsia="Arial"/>
          <w:b w:val="0"/>
          <w:sz w:val="22"/>
        </w:rPr>
        <w:t>well,</w:t>
      </w:r>
    </w:p>
    <w:p>
      <w:r>
        <w:rPr>
          <w:rFonts w:ascii="Arial" w:hAnsi="Arial" w:eastAsia="Arial"/>
          <w:b w:val="0"/>
          <w:sz w:val="22"/>
        </w:rPr>
        <w:t>you have to be grateful for small mercies,</w:t>
      </w:r>
    </w:p>
    <w:p>
      <w:r>
        <w:rPr>
          <w:rFonts w:ascii="Arial" w:hAnsi="Arial" w:eastAsia="Arial"/>
          <w:b w:val="0"/>
          <w:sz w:val="22"/>
        </w:rPr>
        <w:t>although,</w:t>
      </w:r>
    </w:p>
    <w:p>
      <w:r>
        <w:rPr>
          <w:rFonts w:ascii="Arial" w:hAnsi="Arial" w:eastAsia="Arial"/>
          <w:b w:val="0"/>
          <w:sz w:val="22"/>
        </w:rPr>
        <w:t>I do not feel like I am alive,</w:t>
      </w:r>
    </w:p>
    <w:p>
      <w:r>
        <w:rPr>
          <w:rFonts w:ascii="Arial" w:hAnsi="Arial" w:eastAsia="Arial"/>
          <w:b w:val="0"/>
          <w:sz w:val="22"/>
        </w:rPr>
        <w:t>and life it is killing me,</w:t>
      </w:r>
    </w:p>
    <w:p>
      <w:r>
        <w:rPr>
          <w:rFonts w:ascii="Arial" w:hAnsi="Arial" w:eastAsia="Arial"/>
          <w:b w:val="0"/>
          <w:sz w:val="22"/>
        </w:rPr>
        <w:t>life it is killing me,</w:t>
      </w:r>
    </w:p>
    <w:p>
      <w:r>
        <w:rPr>
          <w:rFonts w:ascii="Arial" w:hAnsi="Arial" w:eastAsia="Arial"/>
          <w:b w:val="0"/>
          <w:sz w:val="22"/>
        </w:rPr>
        <w:t>and life it is only but a misery,</w:t>
      </w:r>
    </w:p>
    <w:p>
      <w:r>
        <w:rPr>
          <w:rFonts w:ascii="Arial" w:hAnsi="Arial" w:eastAsia="Arial"/>
          <w:b w:val="0"/>
          <w:sz w:val="22"/>
        </w:rPr>
        <w:t>only but a misery, and it is not how it should be,</w:t>
      </w:r>
    </w:p>
    <w:p>
      <w:r>
        <w:rPr>
          <w:rFonts w:ascii="Arial" w:hAnsi="Arial" w:eastAsia="Arial"/>
          <w:b w:val="0"/>
          <w:sz w:val="22"/>
        </w:rPr>
        <w:t>and we should not suffer as we do in this insanity,</w:t>
      </w:r>
    </w:p>
    <w:p>
      <w:r>
        <w:rPr>
          <w:rFonts w:ascii="Arial" w:hAnsi="Arial" w:eastAsia="Arial"/>
          <w:b w:val="0"/>
          <w:sz w:val="22"/>
        </w:rPr>
        <w:t>that we call modern life,</w:t>
      </w:r>
    </w:p>
    <w:p>
      <w:r>
        <w:rPr>
          <w:rFonts w:ascii="Arial" w:hAnsi="Arial" w:eastAsia="Arial"/>
          <w:b w:val="0"/>
          <w:sz w:val="22"/>
        </w:rPr>
        <w:t>the fast pace life that is destroying humanity,</w:t>
      </w:r>
    </w:p>
    <w:p>
      <w:r>
        <w:rPr>
          <w:rFonts w:ascii="Arial" w:hAnsi="Arial" w:eastAsia="Arial"/>
          <w:b w:val="0"/>
          <w:sz w:val="22"/>
        </w:rPr>
        <w:t>and with far too little time,</w:t>
      </w:r>
    </w:p>
    <w:p>
      <w:r>
        <w:rPr>
          <w:rFonts w:ascii="Arial" w:hAnsi="Arial" w:eastAsia="Arial"/>
          <w:b w:val="0"/>
          <w:sz w:val="22"/>
        </w:rPr>
        <w:t>we are less compassionate, and angrier than we used to be,</w:t>
      </w:r>
    </w:p>
    <w:p>
      <w:r>
        <w:rPr>
          <w:rFonts w:ascii="Arial" w:hAnsi="Arial" w:eastAsia="Arial"/>
          <w:b w:val="0"/>
          <w:sz w:val="22"/>
        </w:rPr>
        <w:t>and we do not have enough time,</w:t>
      </w:r>
    </w:p>
    <w:p>
      <w:r>
        <w:rPr>
          <w:rFonts w:ascii="Arial" w:hAnsi="Arial" w:eastAsia="Arial"/>
          <w:b w:val="0"/>
          <w:sz w:val="22"/>
        </w:rPr>
        <w:t>for our friends and our family,</w:t>
      </w:r>
    </w:p>
    <w:p>
      <w:r>
        <w:rPr>
          <w:rFonts w:ascii="Arial" w:hAnsi="Arial" w:eastAsia="Arial"/>
          <w:b w:val="0"/>
          <w:sz w:val="22"/>
        </w:rPr>
        <w:t>and life is far too often,</w:t>
      </w:r>
    </w:p>
    <w:p>
      <w:r>
        <w:rPr>
          <w:rFonts w:ascii="Arial" w:hAnsi="Arial" w:eastAsia="Arial"/>
          <w:b w:val="0"/>
          <w:sz w:val="22"/>
        </w:rPr>
        <w:t>viewed through a lense of misery,</w:t>
      </w:r>
    </w:p>
    <w:p>
      <w:r>
        <w:rPr>
          <w:rFonts w:ascii="Arial" w:hAnsi="Arial" w:eastAsia="Arial"/>
          <w:b w:val="0"/>
          <w:sz w:val="22"/>
        </w:rPr>
        <w:t>a lense of misery,</w:t>
      </w:r>
    </w:p>
    <w:p>
      <w:r>
        <w:rPr>
          <w:rFonts w:ascii="Arial" w:hAnsi="Arial" w:eastAsia="Arial"/>
          <w:b w:val="0"/>
          <w:sz w:val="22"/>
        </w:rPr>
        <w:t>and life is far too much of a struggle,</w:t>
      </w:r>
    </w:p>
    <w:p>
      <w:r>
        <w:rPr>
          <w:rFonts w:ascii="Arial" w:hAnsi="Arial" w:eastAsia="Arial"/>
          <w:b w:val="0"/>
          <w:sz w:val="22"/>
        </w:rPr>
        <w:t>compared to how it used to be,</w:t>
      </w:r>
    </w:p>
    <w:p>
      <w:r>
        <w:rPr>
          <w:rFonts w:ascii="Arial" w:hAnsi="Arial" w:eastAsia="Arial"/>
          <w:b w:val="0"/>
          <w:sz w:val="22"/>
        </w:rPr>
        <w:t>and we achieve far less than we want to,</w:t>
      </w:r>
    </w:p>
    <w:p>
      <w:r>
        <w:rPr>
          <w:rFonts w:ascii="Arial" w:hAnsi="Arial" w:eastAsia="Arial"/>
          <w:b w:val="0"/>
          <w:sz w:val="22"/>
        </w:rPr>
        <w:t>and only achieve,</w:t>
      </w:r>
    </w:p>
    <w:p>
      <w:r>
        <w:rPr>
          <w:rFonts w:ascii="Arial" w:hAnsi="Arial" w:eastAsia="Arial"/>
          <w:b w:val="0"/>
          <w:sz w:val="22"/>
        </w:rPr>
        <w:t>mostly ongoing depression,</w:t>
      </w:r>
    </w:p>
    <w:p>
      <w:r>
        <w:rPr>
          <w:rFonts w:ascii="Arial" w:hAnsi="Arial" w:eastAsia="Arial"/>
          <w:b w:val="0"/>
          <w:sz w:val="22"/>
        </w:rPr>
        <w:t>and modern life it is mostly an insanity,</w:t>
      </w:r>
    </w:p>
    <w:p>
      <w:r>
        <w:rPr>
          <w:rFonts w:ascii="Arial" w:hAnsi="Arial" w:eastAsia="Arial"/>
          <w:b w:val="0"/>
          <w:sz w:val="22"/>
        </w:rPr>
        <w:t>killing our braincells,</w:t>
      </w:r>
    </w:p>
    <w:p>
      <w:r>
        <w:rPr>
          <w:rFonts w:ascii="Arial" w:hAnsi="Arial" w:eastAsia="Arial"/>
          <w:b w:val="0"/>
          <w:sz w:val="22"/>
        </w:rPr>
        <w:t>and destroying our minds with stress,</w:t>
      </w:r>
    </w:p>
    <w:p>
      <w:r>
        <w:rPr>
          <w:rFonts w:ascii="Arial" w:hAnsi="Arial" w:eastAsia="Arial"/>
          <w:b w:val="0"/>
          <w:sz w:val="22"/>
        </w:rPr>
        <w:t>and it is not how life should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