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Failed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have failed to be humane,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failed to be humane,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been cruel and uncaring,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unkind for far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deaths of innocents have plagued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incredible numbers,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have been countless wars,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have been people sent to their deaths,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has been poverty on a daily basis,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have been countless famine and droughts,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millions of lives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countless money wasted without solving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have been countless outbreaks of disease,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drug companies charging far too high a price,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have been shootings,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stabbings and gun crimes,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acid attacks,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bomb attacks,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terrorist attacks,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has been countless trauma,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countless tears in humanities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countless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it take to eradicate these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will we eradicate these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humanity has lost their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seeing it happen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is there such futility in the minds of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belief,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 humanity from humanity has been erased?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there hope for the human race?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hope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need leaders,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need leaders who can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reinvigorate the worlds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leaders that can make us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what we are doing to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not the solution to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advancement of our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this uncaring, unkind,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largely uncompassionate global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governments of global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have not been as compassionate,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should have been for far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need new leaders with positivity,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say what they mean and who mean what they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leaders who aren't all talk and full of hot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leaders who actually accomplish,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they say they are going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leaders who stand up for what they believe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don't change like the wind to suit popularity,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we need more leaders like Gandhi and Nelson Mandela, and John F Kennedy,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leaders who stood up for what they believed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put their lives on the 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need a change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need to take some time to reflect,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how horrifically wrong global society has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need to take some time because what the hell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been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destroyed whole species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destroyed,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damaged the environment, countless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had countless financial corruption,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corruption by politicians,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corruption in governments and government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departments worldwide,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indoctrinated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Ill thought-out belief systems 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have been persecuted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has far too much racism and hate and intolerance.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has been far too much religious hatred and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kidnapped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raped people 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tortured people in so many sickening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murdered people on a daily basis,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started so many wars,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well over a billion deaths,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deaths caused in so many brutal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isn't it now time for the end of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isn't it time for a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isn't it time for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put more humanity back into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if we do not that may very well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final end of the human race.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