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Fail to understand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fail to understand daily,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fail to understand.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fail to see but you do not listen as best you could,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do not take enough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do not take enough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do not have enough patience,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anathema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cannot get past your ego,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cannot see eye to eye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cannot 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agreeing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agreeing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would be as if turning into the devil,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draining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if depriving the world of the water to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if murdering the soul of everyone,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in your egotistical state you are no good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not wise,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otherwise, you would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listen to those who do not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only have time for uneducated talk,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only have time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such a discussion is no good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such a discussion is no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it will go nowhere,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as vapid as a blank wall,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about as useless,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uneducated as it could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