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Fading out, fading in</w:t>
      </w:r>
    </w:p>
    <w:p/>
    <w:p>
      <w:r>
        <w:rPr>
          <w:rFonts w:ascii="Arial" w:hAnsi="Arial" w:eastAsia="Arial"/>
          <w:b w:val="0"/>
          <w:sz w:val="22"/>
        </w:rPr>
        <w:t>He's fading out,</w:t>
      </w:r>
    </w:p>
    <w:p>
      <w:r>
        <w:rPr>
          <w:rFonts w:ascii="Arial" w:hAnsi="Arial" w:eastAsia="Arial"/>
          <w:b w:val="0"/>
          <w:sz w:val="22"/>
        </w:rPr>
        <w:t>he's fading in,</w:t>
      </w:r>
    </w:p>
    <w:p>
      <w:r>
        <w:rPr>
          <w:rFonts w:ascii="Arial" w:hAnsi="Arial" w:eastAsia="Arial"/>
          <w:b w:val="0"/>
          <w:sz w:val="22"/>
        </w:rPr>
        <w:t>his minds a mess,</w:t>
      </w:r>
    </w:p>
    <w:p>
      <w:r>
        <w:rPr>
          <w:rFonts w:ascii="Arial" w:hAnsi="Arial" w:eastAsia="Arial"/>
          <w:b w:val="0"/>
          <w:sz w:val="22"/>
        </w:rPr>
        <w:t>he's unconscious,</w:t>
      </w:r>
    </w:p>
    <w:p>
      <w:r>
        <w:rPr>
          <w:rFonts w:ascii="Arial" w:hAnsi="Arial" w:eastAsia="Arial"/>
          <w:b w:val="0"/>
          <w:sz w:val="22"/>
        </w:rPr>
        <w:t>he's slovenly,</w:t>
      </w:r>
    </w:p>
    <w:p>
      <w:r>
        <w:rPr>
          <w:rFonts w:ascii="Arial" w:hAnsi="Arial" w:eastAsia="Arial"/>
          <w:b w:val="0"/>
          <w:sz w:val="22"/>
        </w:rPr>
        <w:t>he's upon the sofa,</w:t>
      </w:r>
    </w:p>
    <w:p>
      <w:r>
        <w:rPr>
          <w:rFonts w:ascii="Arial" w:hAnsi="Arial" w:eastAsia="Arial"/>
          <w:b w:val="0"/>
          <w:sz w:val="22"/>
        </w:rPr>
        <w:t>with a grin,</w:t>
      </w:r>
    </w:p>
    <w:p>
      <w:r>
        <w:rPr>
          <w:rFonts w:ascii="Arial" w:hAnsi="Arial" w:eastAsia="Arial"/>
          <w:b w:val="0"/>
          <w:sz w:val="22"/>
        </w:rPr>
        <w:t>throwing bottles at the television,</w:t>
      </w:r>
    </w:p>
    <w:p>
      <w:r>
        <w:rPr>
          <w:rFonts w:ascii="Arial" w:hAnsi="Arial" w:eastAsia="Arial"/>
          <w:b w:val="0"/>
          <w:sz w:val="22"/>
        </w:rPr>
        <w:t>the same old terrible programs on again,</w:t>
      </w:r>
    </w:p>
    <w:p>
      <w:r>
        <w:rPr>
          <w:rFonts w:ascii="Arial" w:hAnsi="Arial" w:eastAsia="Arial"/>
          <w:b w:val="0"/>
          <w:sz w:val="22"/>
        </w:rPr>
        <w:t>yes, he's in there, and maybe,</w:t>
      </w:r>
    </w:p>
    <w:p>
      <w:r>
        <w:rPr>
          <w:rFonts w:ascii="Arial" w:hAnsi="Arial" w:eastAsia="Arial"/>
          <w:b w:val="0"/>
          <w:sz w:val="22"/>
        </w:rPr>
        <w:t>maybe you will get more sense from him,</w:t>
      </w:r>
    </w:p>
    <w:p>
      <w:r>
        <w:rPr>
          <w:rFonts w:ascii="Arial" w:hAnsi="Arial" w:eastAsia="Arial"/>
          <w:b w:val="0"/>
          <w:sz w:val="22"/>
        </w:rPr>
        <w:t>because he's your friend,</w:t>
      </w:r>
    </w:p>
    <w:p>
      <w:r>
        <w:rPr>
          <w:rFonts w:ascii="Arial" w:hAnsi="Arial" w:eastAsia="Arial"/>
          <w:b w:val="0"/>
          <w:sz w:val="22"/>
        </w:rPr>
        <w:t>and I am just his wife,</w:t>
      </w:r>
    </w:p>
    <w:p>
      <w:r>
        <w:rPr>
          <w:rFonts w:ascii="Arial" w:hAnsi="Arial" w:eastAsia="Arial"/>
          <w:b w:val="0"/>
          <w:sz w:val="22"/>
        </w:rPr>
        <w:t>but I am not anymore cut out for this life,</w:t>
      </w:r>
    </w:p>
    <w:p>
      <w:r>
        <w:rPr>
          <w:rFonts w:ascii="Arial" w:hAnsi="Arial" w:eastAsia="Arial"/>
          <w:b w:val="0"/>
          <w:sz w:val="22"/>
        </w:rPr>
        <w:t>and soon to be honest,</w:t>
      </w:r>
    </w:p>
    <w:p>
      <w:r>
        <w:rPr>
          <w:rFonts w:ascii="Arial" w:hAnsi="Arial" w:eastAsia="Arial"/>
          <w:b w:val="0"/>
          <w:sz w:val="22"/>
        </w:rPr>
        <w:t>I think I am going to pack it in,</w:t>
      </w:r>
    </w:p>
    <w:p>
      <w:r>
        <w:rPr>
          <w:rFonts w:ascii="Arial" w:hAnsi="Arial" w:eastAsia="Arial"/>
          <w:b w:val="0"/>
          <w:sz w:val="22"/>
        </w:rPr>
        <w:t>yeah, I've had enough,</w:t>
      </w:r>
    </w:p>
    <w:p>
      <w:r>
        <w:rPr>
          <w:rFonts w:ascii="Arial" w:hAnsi="Arial" w:eastAsia="Arial"/>
          <w:b w:val="0"/>
          <w:sz w:val="22"/>
        </w:rPr>
        <w:t>I have had enough of his slovenly ways,</w:t>
      </w:r>
    </w:p>
    <w:p>
      <w:r>
        <w:rPr>
          <w:rFonts w:ascii="Arial" w:hAnsi="Arial" w:eastAsia="Arial"/>
          <w:b w:val="0"/>
          <w:sz w:val="22"/>
        </w:rPr>
        <w:t>and he no longer compliments me these days,</w:t>
      </w:r>
    </w:p>
    <w:p>
      <w:r>
        <w:rPr>
          <w:rFonts w:ascii="Arial" w:hAnsi="Arial" w:eastAsia="Arial"/>
          <w:b w:val="0"/>
          <w:sz w:val="22"/>
        </w:rPr>
        <w:t>and all I get is the same din,</w:t>
      </w:r>
    </w:p>
    <w:p>
      <w:r>
        <w:rPr>
          <w:rFonts w:ascii="Arial" w:hAnsi="Arial" w:eastAsia="Arial"/>
          <w:b w:val="0"/>
          <w:sz w:val="22"/>
        </w:rPr>
        <w:t>the roar of the television,</w:t>
      </w:r>
    </w:p>
    <w:p>
      <w:r>
        <w:rPr>
          <w:rFonts w:ascii="Arial" w:hAnsi="Arial" w:eastAsia="Arial"/>
          <w:b w:val="0"/>
          <w:sz w:val="22"/>
        </w:rPr>
        <w:t>and that grin,</w:t>
      </w:r>
    </w:p>
    <w:p>
      <w:r>
        <w:rPr>
          <w:rFonts w:ascii="Arial" w:hAnsi="Arial" w:eastAsia="Arial"/>
          <w:b w:val="0"/>
          <w:sz w:val="22"/>
        </w:rPr>
        <w:t>and I no longer love him,</w:t>
      </w:r>
    </w:p>
    <w:p>
      <w:r>
        <w:rPr>
          <w:rFonts w:ascii="Arial" w:hAnsi="Arial" w:eastAsia="Arial"/>
          <w:b w:val="0"/>
          <w:sz w:val="22"/>
        </w:rPr>
        <w:t>I no longer love him,</w:t>
      </w:r>
    </w:p>
    <w:p>
      <w:r>
        <w:rPr>
          <w:rFonts w:ascii="Arial" w:hAnsi="Arial" w:eastAsia="Arial"/>
          <w:b w:val="0"/>
          <w:sz w:val="22"/>
        </w:rPr>
        <w:t>but he's in there,</w:t>
      </w:r>
    </w:p>
    <w:p>
      <w:r>
        <w:rPr>
          <w:rFonts w:ascii="Arial" w:hAnsi="Arial" w:eastAsia="Arial"/>
          <w:b w:val="0"/>
          <w:sz w:val="22"/>
        </w:rPr>
        <w:t>and good luck with getting any sense out of him,</w:t>
      </w:r>
    </w:p>
    <w:p>
      <w:r>
        <w:rPr>
          <w:rFonts w:ascii="Arial" w:hAnsi="Arial" w:eastAsia="Arial"/>
          <w:b w:val="0"/>
          <w:sz w:val="22"/>
        </w:rPr>
        <w:t>because he is dribbling,</w:t>
      </w:r>
    </w:p>
    <w:p>
      <w:r>
        <w:rPr>
          <w:rFonts w:ascii="Arial" w:hAnsi="Arial" w:eastAsia="Arial"/>
          <w:b w:val="0"/>
          <w:sz w:val="22"/>
        </w:rPr>
        <w:t>and he's drunk almost a bottle of whisky,</w:t>
      </w:r>
    </w:p>
    <w:p>
      <w:r>
        <w:rPr>
          <w:rFonts w:ascii="Arial" w:hAnsi="Arial" w:eastAsia="Arial"/>
          <w:b w:val="0"/>
          <w:sz w:val="22"/>
        </w:rPr>
        <w:t>and a bottle of wine and far too much gin.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