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Fading away</w:t>
      </w:r>
    </w:p>
    <w:p/>
    <w:p>
      <w:r>
        <w:rPr>
          <w:rFonts w:ascii="Arial" w:hAnsi="Arial" w:eastAsia="Arial"/>
          <w:b w:val="0"/>
          <w:sz w:val="22"/>
        </w:rPr>
        <w:t>Fading away,</w:t>
      </w:r>
    </w:p>
    <w:p>
      <w:r>
        <w:rPr>
          <w:rFonts w:ascii="Arial" w:hAnsi="Arial" w:eastAsia="Arial"/>
          <w:b w:val="0"/>
          <w:sz w:val="22"/>
        </w:rPr>
        <w:t>fading away on a summer’s day,</w:t>
      </w:r>
    </w:p>
    <w:p>
      <w:r>
        <w:rPr>
          <w:rFonts w:ascii="Arial" w:hAnsi="Arial" w:eastAsia="Arial"/>
          <w:b w:val="0"/>
          <w:sz w:val="22"/>
        </w:rPr>
        <w:t>amongst the grass and the hay,</w:t>
      </w:r>
    </w:p>
    <w:p>
      <w:r>
        <w:rPr>
          <w:rFonts w:ascii="Arial" w:hAnsi="Arial" w:eastAsia="Arial"/>
          <w:b w:val="0"/>
          <w:sz w:val="22"/>
        </w:rPr>
        <w:t>in the sun,</w:t>
      </w:r>
    </w:p>
    <w:p>
      <w:r>
        <w:rPr>
          <w:rFonts w:ascii="Arial" w:hAnsi="Arial" w:eastAsia="Arial"/>
          <w:b w:val="0"/>
          <w:sz w:val="22"/>
        </w:rPr>
        <w:t>with a book,</w:t>
      </w:r>
    </w:p>
    <w:p>
      <w:r>
        <w:rPr>
          <w:rFonts w:ascii="Arial" w:hAnsi="Arial" w:eastAsia="Arial"/>
          <w:b w:val="0"/>
          <w:sz w:val="22"/>
        </w:rPr>
        <w:t>as the clouds float away,</w:t>
      </w:r>
    </w:p>
    <w:p>
      <w:r>
        <w:rPr>
          <w:rFonts w:ascii="Arial" w:hAnsi="Arial" w:eastAsia="Arial"/>
          <w:b w:val="0"/>
          <w:sz w:val="22"/>
        </w:rPr>
        <w:t>and the time it rolls by in a joyful genteel way,</w:t>
      </w:r>
    </w:p>
    <w:p>
      <w:r>
        <w:rPr>
          <w:rFonts w:ascii="Arial" w:hAnsi="Arial" w:eastAsia="Arial"/>
          <w:b w:val="0"/>
          <w:sz w:val="22"/>
        </w:rPr>
        <w:t>a time of splendour in the sunlight,</w:t>
      </w:r>
    </w:p>
    <w:p>
      <w:r>
        <w:rPr>
          <w:rFonts w:ascii="Arial" w:hAnsi="Arial" w:eastAsia="Arial"/>
          <w:b w:val="0"/>
          <w:sz w:val="22"/>
        </w:rPr>
        <w:t>with the mind as calm as the quiet of the day,</w:t>
      </w:r>
    </w:p>
    <w:p>
      <w:r>
        <w:rPr>
          <w:rFonts w:ascii="Arial" w:hAnsi="Arial" w:eastAsia="Arial"/>
          <w:b w:val="0"/>
          <w:sz w:val="22"/>
        </w:rPr>
        <w:t>and how glorious it is,</w:t>
      </w:r>
    </w:p>
    <w:p>
      <w:r>
        <w:rPr>
          <w:rFonts w:ascii="Arial" w:hAnsi="Arial" w:eastAsia="Arial"/>
          <w:b w:val="0"/>
          <w:sz w:val="22"/>
        </w:rPr>
        <w:t>the mind at play,</w:t>
      </w:r>
    </w:p>
    <w:p>
      <w:r>
        <w:rPr>
          <w:rFonts w:ascii="Arial" w:hAnsi="Arial" w:eastAsia="Arial"/>
          <w:b w:val="0"/>
          <w:sz w:val="22"/>
        </w:rPr>
        <w:t>in the relaxation of the times,</w:t>
      </w:r>
    </w:p>
    <w:p>
      <w:r>
        <w:rPr>
          <w:rFonts w:ascii="Arial" w:hAnsi="Arial" w:eastAsia="Arial"/>
          <w:b w:val="0"/>
          <w:sz w:val="22"/>
        </w:rPr>
        <w:t>far from strife,</w:t>
      </w:r>
    </w:p>
    <w:p>
      <w:r>
        <w:rPr>
          <w:rFonts w:ascii="Arial" w:hAnsi="Arial" w:eastAsia="Arial"/>
          <w:b w:val="0"/>
          <w:sz w:val="22"/>
        </w:rPr>
        <w:t>and from the machinations of life,</w:t>
      </w:r>
    </w:p>
    <w:p>
      <w:r>
        <w:rPr>
          <w:rFonts w:ascii="Arial" w:hAnsi="Arial" w:eastAsia="Arial"/>
          <w:b w:val="0"/>
          <w:sz w:val="22"/>
        </w:rPr>
        <w:t>and with plenty of time on your side,</w:t>
      </w:r>
    </w:p>
    <w:p>
      <w:r>
        <w:rPr>
          <w:rFonts w:ascii="Arial" w:hAnsi="Arial" w:eastAsia="Arial"/>
          <w:b w:val="0"/>
          <w:sz w:val="22"/>
        </w:rPr>
        <w:t>as words flow through your mind far from humankind,</w:t>
      </w:r>
    </w:p>
    <w:p>
      <w:r>
        <w:rPr>
          <w:rFonts w:ascii="Arial" w:hAnsi="Arial" w:eastAsia="Arial"/>
          <w:b w:val="0"/>
          <w:sz w:val="22"/>
        </w:rPr>
        <w:t>and your heart it thrills at every word,</w:t>
      </w:r>
    </w:p>
    <w:p>
      <w:r>
        <w:rPr>
          <w:rFonts w:ascii="Arial" w:hAnsi="Arial" w:eastAsia="Arial"/>
          <w:b w:val="0"/>
          <w:sz w:val="22"/>
        </w:rPr>
        <w:t>and beautifully to a distant place carries you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