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Eyes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Eyes.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Sunlight.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Blinking.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fluttering of the eyelids,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rapidity and visions continually,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dreams and R.E.M sleep.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happy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colourful place.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glorious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magnificent place of great complexity.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tranquil place.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chaotic place, a frantic place,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calm place, a beautiful place, the only place to be.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here, and now, looking inside and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glorious visions there are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are we,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lucky are those who are able to see.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