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Eyes</w:t>
      </w:r>
    </w:p>
    <w:p/>
    <w:p>
      <w:r>
        <w:rPr>
          <w:rFonts w:ascii="Arial" w:hAnsi="Arial" w:eastAsia="Arial"/>
          <w:b w:val="0"/>
          <w:sz w:val="22"/>
        </w:rPr>
        <w:t>Eyes,</w:t>
      </w:r>
    </w:p>
    <w:p>
      <w:r>
        <w:rPr>
          <w:rFonts w:ascii="Arial" w:hAnsi="Arial" w:eastAsia="Arial"/>
          <w:b w:val="0"/>
          <w:sz w:val="22"/>
        </w:rPr>
        <w:t>eyes everywhere and smiles,</w:t>
      </w:r>
    </w:p>
    <w:p>
      <w:r>
        <w:rPr>
          <w:rFonts w:ascii="Arial" w:hAnsi="Arial" w:eastAsia="Arial"/>
          <w:b w:val="0"/>
          <w:sz w:val="22"/>
        </w:rPr>
        <w:t>legs like a million miles,</w:t>
      </w:r>
    </w:p>
    <w:p>
      <w:r>
        <w:rPr>
          <w:rFonts w:ascii="Arial" w:hAnsi="Arial" w:eastAsia="Arial"/>
          <w:b w:val="0"/>
          <w:sz w:val="22"/>
        </w:rPr>
        <w:t>your hair in ringlets,</w:t>
      </w:r>
    </w:p>
    <w:p>
      <w:r>
        <w:rPr>
          <w:rFonts w:ascii="Arial" w:hAnsi="Arial" w:eastAsia="Arial"/>
          <w:b w:val="0"/>
          <w:sz w:val="22"/>
        </w:rPr>
        <w:t>standing there looking pretty in your designer dress,</w:t>
      </w:r>
    </w:p>
    <w:p>
      <w:r>
        <w:rPr>
          <w:rFonts w:ascii="Arial" w:hAnsi="Arial" w:eastAsia="Arial"/>
          <w:b w:val="0"/>
          <w:sz w:val="22"/>
        </w:rPr>
        <w:t>upon the red carpet,</w:t>
      </w:r>
    </w:p>
    <w:p>
      <w:r>
        <w:rPr>
          <w:rFonts w:ascii="Arial" w:hAnsi="Arial" w:eastAsia="Arial"/>
          <w:b w:val="0"/>
          <w:sz w:val="22"/>
        </w:rPr>
        <w:t>promoting a movie,</w:t>
      </w:r>
    </w:p>
    <w:p>
      <w:r>
        <w:rPr>
          <w:rFonts w:ascii="Arial" w:hAnsi="Arial" w:eastAsia="Arial"/>
          <w:b w:val="0"/>
          <w:sz w:val="22"/>
        </w:rPr>
        <w:t>a crowd full of the happy faces of fans and the press,</w:t>
      </w:r>
    </w:p>
    <w:p>
      <w:r>
        <w:rPr>
          <w:rFonts w:ascii="Arial" w:hAnsi="Arial" w:eastAsia="Arial"/>
          <w:b w:val="0"/>
          <w:sz w:val="22"/>
        </w:rPr>
        <w:t>and questions, answers, and conversations,</w:t>
      </w:r>
    </w:p>
    <w:p>
      <w:r>
        <w:rPr>
          <w:rFonts w:ascii="Arial" w:hAnsi="Arial" w:eastAsia="Arial"/>
          <w:b w:val="0"/>
          <w:sz w:val="22"/>
        </w:rPr>
        <w:t>and publicity,</w:t>
      </w:r>
    </w:p>
    <w:p>
      <w:r>
        <w:rPr>
          <w:rFonts w:ascii="Arial" w:hAnsi="Arial" w:eastAsia="Arial"/>
          <w:b w:val="0"/>
          <w:sz w:val="22"/>
        </w:rPr>
        <w:t>and lots of false realities,</w:t>
      </w:r>
    </w:p>
    <w:p>
      <w:r>
        <w:rPr>
          <w:rFonts w:ascii="Arial" w:hAnsi="Arial" w:eastAsia="Arial"/>
          <w:b w:val="0"/>
          <w:sz w:val="22"/>
        </w:rPr>
        <w:t>and things not as exciting as they should be,</w:t>
      </w:r>
    </w:p>
    <w:p>
      <w:r>
        <w:rPr>
          <w:rFonts w:ascii="Arial" w:hAnsi="Arial" w:eastAsia="Arial"/>
          <w:b w:val="0"/>
          <w:sz w:val="22"/>
        </w:rPr>
        <w:t>and people’s aesthetic analysations gone wild,</w:t>
      </w:r>
    </w:p>
    <w:p>
      <w:r>
        <w:rPr>
          <w:rFonts w:ascii="Arial" w:hAnsi="Arial" w:eastAsia="Arial"/>
          <w:b w:val="0"/>
          <w:sz w:val="22"/>
        </w:rPr>
        <w:t>and criticisms no less,</w:t>
      </w:r>
    </w:p>
    <w:p>
      <w:r>
        <w:rPr>
          <w:rFonts w:ascii="Arial" w:hAnsi="Arial" w:eastAsia="Arial"/>
          <w:b w:val="0"/>
          <w:sz w:val="22"/>
        </w:rPr>
        <w:t>outer beauty,</w:t>
      </w:r>
    </w:p>
    <w:p>
      <w:r>
        <w:rPr>
          <w:rFonts w:ascii="Arial" w:hAnsi="Arial" w:eastAsia="Arial"/>
          <w:b w:val="0"/>
          <w:sz w:val="22"/>
        </w:rPr>
        <w:t>inner calm,</w:t>
      </w:r>
    </w:p>
    <w:p>
      <w:r>
        <w:rPr>
          <w:rFonts w:ascii="Arial" w:hAnsi="Arial" w:eastAsia="Arial"/>
          <w:b w:val="0"/>
          <w:sz w:val="22"/>
        </w:rPr>
        <w:t>false realities,</w:t>
      </w:r>
    </w:p>
    <w:p>
      <w:r>
        <w:rPr>
          <w:rFonts w:ascii="Arial" w:hAnsi="Arial" w:eastAsia="Arial"/>
          <w:b w:val="0"/>
          <w:sz w:val="22"/>
        </w:rPr>
        <w:t>stress,</w:t>
      </w:r>
    </w:p>
    <w:p>
      <w:r>
        <w:rPr>
          <w:rFonts w:ascii="Arial" w:hAnsi="Arial" w:eastAsia="Arial"/>
          <w:b w:val="0"/>
          <w:sz w:val="22"/>
        </w:rPr>
        <w:t>happiness,</w:t>
      </w:r>
    </w:p>
    <w:p>
      <w:r>
        <w:rPr>
          <w:rFonts w:ascii="Arial" w:hAnsi="Arial" w:eastAsia="Arial"/>
          <w:b w:val="0"/>
          <w:sz w:val="22"/>
        </w:rPr>
        <w:t>treading on eggshells,</w:t>
      </w:r>
    </w:p>
    <w:p>
      <w:r>
        <w:rPr>
          <w:rFonts w:ascii="Arial" w:hAnsi="Arial" w:eastAsia="Arial"/>
          <w:b w:val="0"/>
          <w:sz w:val="22"/>
        </w:rPr>
        <w:t>knowing that everyone will be writing about you,</w:t>
      </w:r>
    </w:p>
    <w:p>
      <w:r>
        <w:rPr>
          <w:rFonts w:ascii="Arial" w:hAnsi="Arial" w:eastAsia="Arial"/>
          <w:b w:val="0"/>
          <w:sz w:val="22"/>
        </w:rPr>
        <w:t>in the press,</w:t>
      </w:r>
    </w:p>
    <w:p>
      <w:r>
        <w:rPr>
          <w:rFonts w:ascii="Arial" w:hAnsi="Arial" w:eastAsia="Arial"/>
          <w:b w:val="0"/>
          <w:sz w:val="22"/>
        </w:rPr>
        <w:t>with the mental health of many of your friends not so good,</w:t>
      </w:r>
    </w:p>
    <w:p>
      <w:r>
        <w:rPr>
          <w:rFonts w:ascii="Arial" w:hAnsi="Arial" w:eastAsia="Arial"/>
          <w:b w:val="0"/>
          <w:sz w:val="22"/>
        </w:rPr>
        <w:t>you end up drinking too much and taking too many drugs,</w:t>
      </w:r>
    </w:p>
    <w:p>
      <w:r>
        <w:rPr>
          <w:rFonts w:ascii="Arial" w:hAnsi="Arial" w:eastAsia="Arial"/>
          <w:b w:val="0"/>
          <w:sz w:val="22"/>
        </w:rPr>
        <w:t>because of the stress,</w:t>
      </w:r>
    </w:p>
    <w:p>
      <w:r>
        <w:rPr>
          <w:rFonts w:ascii="Arial" w:hAnsi="Arial" w:eastAsia="Arial"/>
          <w:b w:val="0"/>
          <w:sz w:val="22"/>
        </w:rPr>
        <w:t>but you make a lot of money,</w:t>
      </w:r>
    </w:p>
    <w:p>
      <w:r>
        <w:rPr>
          <w:rFonts w:ascii="Arial" w:hAnsi="Arial" w:eastAsia="Arial"/>
          <w:b w:val="0"/>
          <w:sz w:val="22"/>
        </w:rPr>
        <w:t>but what good is money when your life is filled with stress,</w:t>
      </w:r>
    </w:p>
    <w:p>
      <w:r>
        <w:rPr>
          <w:rFonts w:ascii="Arial" w:hAnsi="Arial" w:eastAsia="Arial"/>
          <w:b w:val="0"/>
          <w:sz w:val="22"/>
        </w:rPr>
        <w:t>and anxiety and negativity,</w:t>
      </w:r>
    </w:p>
    <w:p>
      <w:r>
        <w:rPr>
          <w:rFonts w:ascii="Arial" w:hAnsi="Arial" w:eastAsia="Arial"/>
          <w:b w:val="0"/>
          <w:sz w:val="22"/>
        </w:rPr>
        <w:t>and you are always depressed?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