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Eyelashes</w:t>
      </w:r>
    </w:p>
    <w:p/>
    <w:p>
      <w:r>
        <w:rPr>
          <w:rFonts w:ascii="Arial" w:hAnsi="Arial" w:eastAsia="Arial"/>
          <w:b w:val="0"/>
          <w:sz w:val="22"/>
        </w:rPr>
        <w:t>Eyelashes, flutter, flutter, flutter,</w:t>
      </w:r>
    </w:p>
    <w:p>
      <w:r>
        <w:rPr>
          <w:rFonts w:ascii="Arial" w:hAnsi="Arial" w:eastAsia="Arial"/>
          <w:b w:val="0"/>
          <w:sz w:val="22"/>
        </w:rPr>
        <w:t>in slow motion and my heart, it leaps,</w:t>
      </w:r>
    </w:p>
    <w:p>
      <w:r>
        <w:rPr>
          <w:rFonts w:ascii="Arial" w:hAnsi="Arial" w:eastAsia="Arial"/>
          <w:b w:val="0"/>
          <w:sz w:val="22"/>
        </w:rPr>
        <w:t>at the beauty before me,</w:t>
      </w:r>
    </w:p>
    <w:p>
      <w:r>
        <w:rPr>
          <w:rFonts w:ascii="Arial" w:hAnsi="Arial" w:eastAsia="Arial"/>
          <w:b w:val="0"/>
          <w:sz w:val="22"/>
        </w:rPr>
        <w:t>and I am lost for words, and I stutter,</w:t>
      </w:r>
    </w:p>
    <w:p>
      <w:r>
        <w:rPr>
          <w:rFonts w:ascii="Arial" w:hAnsi="Arial" w:eastAsia="Arial"/>
          <w:b w:val="0"/>
          <w:sz w:val="22"/>
        </w:rPr>
        <w:t>I stutter, wanting to speak, but slowly my words come out,</w:t>
      </w:r>
    </w:p>
    <w:p>
      <w:r>
        <w:rPr>
          <w:rFonts w:ascii="Arial" w:hAnsi="Arial" w:eastAsia="Arial"/>
          <w:b w:val="0"/>
          <w:sz w:val="22"/>
        </w:rPr>
        <w:t>and I crumble before your beauty,</w:t>
      </w:r>
    </w:p>
    <w:p>
      <w:r>
        <w:rPr>
          <w:rFonts w:ascii="Arial" w:hAnsi="Arial" w:eastAsia="Arial"/>
          <w:b w:val="0"/>
          <w:sz w:val="22"/>
        </w:rPr>
        <w:t>that rouses my heart to leap,</w:t>
      </w:r>
    </w:p>
    <w:p>
      <w:r>
        <w:rPr>
          <w:rFonts w:ascii="Arial" w:hAnsi="Arial" w:eastAsia="Arial"/>
          <w:b w:val="0"/>
          <w:sz w:val="22"/>
        </w:rPr>
        <w:t>to leap with such joy that it distracts me,</w:t>
      </w:r>
    </w:p>
    <w:p>
      <w:r>
        <w:rPr>
          <w:rFonts w:ascii="Arial" w:hAnsi="Arial" w:eastAsia="Arial"/>
          <w:b w:val="0"/>
          <w:sz w:val="22"/>
        </w:rPr>
        <w:t>because, oh, what beauty you do employ,</w:t>
      </w:r>
    </w:p>
    <w:p>
      <w:r>
        <w:rPr>
          <w:rFonts w:ascii="Arial" w:hAnsi="Arial" w:eastAsia="Arial"/>
          <w:b w:val="0"/>
          <w:sz w:val="22"/>
        </w:rPr>
        <w:t>upon a man who is willing and weak,</w:t>
      </w:r>
    </w:p>
    <w:p>
      <w:r>
        <w:rPr>
          <w:rFonts w:ascii="Arial" w:hAnsi="Arial" w:eastAsia="Arial"/>
          <w:b w:val="0"/>
          <w:sz w:val="22"/>
        </w:rPr>
        <w:t>and that smile of yours, how glorious it is to me,</w:t>
      </w:r>
    </w:p>
    <w:p>
      <w:r>
        <w:rPr>
          <w:rFonts w:ascii="Arial" w:hAnsi="Arial" w:eastAsia="Arial"/>
          <w:b w:val="0"/>
          <w:sz w:val="22"/>
        </w:rPr>
        <w:t>for it is like the sunshine,</w:t>
      </w:r>
    </w:p>
    <w:p>
      <w:r>
        <w:rPr>
          <w:rFonts w:ascii="Arial" w:hAnsi="Arial" w:eastAsia="Arial"/>
          <w:b w:val="0"/>
          <w:sz w:val="22"/>
        </w:rPr>
        <w:t>and how it overwhelms me so wonderfully,</w:t>
      </w:r>
    </w:p>
    <w:p>
      <w:r>
        <w:rPr>
          <w:rFonts w:ascii="Arial" w:hAnsi="Arial" w:eastAsia="Arial"/>
          <w:b w:val="0"/>
          <w:sz w:val="22"/>
        </w:rPr>
        <w:t>and there is magic when you speak,</w:t>
      </w:r>
    </w:p>
    <w:p>
      <w:r>
        <w:rPr>
          <w:rFonts w:ascii="Arial" w:hAnsi="Arial" w:eastAsia="Arial"/>
          <w:b w:val="0"/>
          <w:sz w:val="22"/>
        </w:rPr>
        <w:t>there is magic when you speak,</w:t>
      </w:r>
    </w:p>
    <w:p>
      <w:r>
        <w:rPr>
          <w:rFonts w:ascii="Arial" w:hAnsi="Arial" w:eastAsia="Arial"/>
          <w:b w:val="0"/>
          <w:sz w:val="22"/>
        </w:rPr>
        <w:t>and when you kiss me,</w:t>
      </w:r>
    </w:p>
    <w:p>
      <w:r>
        <w:rPr>
          <w:rFonts w:ascii="Arial" w:hAnsi="Arial" w:eastAsia="Arial"/>
          <w:b w:val="0"/>
          <w:sz w:val="22"/>
        </w:rPr>
        <w:t>when you kiss me so tenderly,</w:t>
      </w:r>
    </w:p>
    <w:p>
      <w:r>
        <w:rPr>
          <w:rFonts w:ascii="Arial" w:hAnsi="Arial" w:eastAsia="Arial"/>
          <w:b w:val="0"/>
          <w:sz w:val="22"/>
        </w:rPr>
        <w:t>and how delicate the kisses,</w:t>
      </w:r>
    </w:p>
    <w:p>
      <w:r>
        <w:rPr>
          <w:rFonts w:ascii="Arial" w:hAnsi="Arial" w:eastAsia="Arial"/>
          <w:b w:val="0"/>
          <w:sz w:val="22"/>
        </w:rPr>
        <w:t>that you reign down upon me so wonderfully,</w:t>
      </w:r>
    </w:p>
    <w:p>
      <w:r>
        <w:rPr>
          <w:rFonts w:ascii="Arial" w:hAnsi="Arial" w:eastAsia="Arial"/>
          <w:b w:val="0"/>
          <w:sz w:val="22"/>
        </w:rPr>
        <w:t>and as you smile so radiantly at me,</w:t>
      </w:r>
    </w:p>
    <w:p>
      <w:r>
        <w:rPr>
          <w:rFonts w:ascii="Arial" w:hAnsi="Arial" w:eastAsia="Arial"/>
          <w:b w:val="0"/>
          <w:sz w:val="22"/>
        </w:rPr>
        <w:t>oh, how grateful for you I am,</w:t>
      </w:r>
    </w:p>
    <w:p>
      <w:r>
        <w:rPr>
          <w:rFonts w:ascii="Arial" w:hAnsi="Arial" w:eastAsia="Arial"/>
          <w:b w:val="0"/>
          <w:sz w:val="22"/>
        </w:rPr>
        <w:t>and for the love of you,</w:t>
      </w:r>
    </w:p>
    <w:p>
      <w:r>
        <w:rPr>
          <w:rFonts w:ascii="Arial" w:hAnsi="Arial" w:eastAsia="Arial"/>
          <w:b w:val="0"/>
          <w:sz w:val="22"/>
        </w:rPr>
        <w:t>because when I wear a frown,</w:t>
      </w:r>
    </w:p>
    <w:p>
      <w:r>
        <w:rPr>
          <w:rFonts w:ascii="Arial" w:hAnsi="Arial" w:eastAsia="Arial"/>
          <w:b w:val="0"/>
          <w:sz w:val="22"/>
        </w:rPr>
        <w:t>and when I am feeling down,</w:t>
      </w:r>
    </w:p>
    <w:p>
      <w:r>
        <w:rPr>
          <w:rFonts w:ascii="Arial" w:hAnsi="Arial" w:eastAsia="Arial"/>
          <w:b w:val="0"/>
          <w:sz w:val="22"/>
        </w:rPr>
        <w:t>I am, stronger because of you,</w:t>
      </w:r>
    </w:p>
    <w:p>
      <w:r>
        <w:rPr>
          <w:rFonts w:ascii="Arial" w:hAnsi="Arial" w:eastAsia="Arial"/>
          <w:b w:val="0"/>
          <w:sz w:val="22"/>
        </w:rPr>
        <w:t>and you pick up and lift me up,</w:t>
      </w:r>
    </w:p>
    <w:p>
      <w:r>
        <w:rPr>
          <w:rFonts w:ascii="Arial" w:hAnsi="Arial" w:eastAsia="Arial"/>
          <w:b w:val="0"/>
          <w:sz w:val="22"/>
        </w:rPr>
        <w:t>as only an Angel can do,</w:t>
      </w:r>
    </w:p>
    <w:p>
      <w:r>
        <w:rPr>
          <w:rFonts w:ascii="Arial" w:hAnsi="Arial" w:eastAsia="Arial"/>
          <w:b w:val="0"/>
          <w:sz w:val="22"/>
        </w:rPr>
        <w:t>as only an Angel can do.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