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Exit</w:t>
      </w:r>
    </w:p>
    <w:p/>
    <w:p>
      <w:r>
        <w:rPr>
          <w:rFonts w:ascii="Arial" w:hAnsi="Arial" w:eastAsia="Arial"/>
          <w:b w:val="0"/>
          <w:sz w:val="22"/>
        </w:rPr>
        <w:t>We exit the bar loudly and drunkenly,</w:t>
      </w:r>
    </w:p>
    <w:p>
      <w:r>
        <w:rPr>
          <w:rFonts w:ascii="Arial" w:hAnsi="Arial" w:eastAsia="Arial"/>
          <w:b w:val="0"/>
          <w:sz w:val="22"/>
        </w:rPr>
        <w:t>and drunk as skunks, drunk in the night,</w:t>
      </w:r>
    </w:p>
    <w:p>
      <w:r>
        <w:rPr>
          <w:rFonts w:ascii="Arial" w:hAnsi="Arial" w:eastAsia="Arial"/>
          <w:b w:val="0"/>
          <w:sz w:val="22"/>
        </w:rPr>
        <w:t>the night, that you set fire to it,</w:t>
      </w:r>
    </w:p>
    <w:p>
      <w:r>
        <w:rPr>
          <w:rFonts w:ascii="Arial" w:hAnsi="Arial" w:eastAsia="Arial"/>
          <w:b w:val="0"/>
          <w:sz w:val="22"/>
        </w:rPr>
        <w:t>the night that you set fire to my heart,</w:t>
      </w:r>
    </w:p>
    <w:p>
      <w:r>
        <w:rPr>
          <w:rFonts w:ascii="Arial" w:hAnsi="Arial" w:eastAsia="Arial"/>
          <w:b w:val="0"/>
          <w:sz w:val="22"/>
        </w:rPr>
        <w:t>and how I am loving every bit, every bit,</w:t>
      </w:r>
    </w:p>
    <w:p>
      <w:r>
        <w:rPr>
          <w:rFonts w:ascii="Arial" w:hAnsi="Arial" w:eastAsia="Arial"/>
          <w:b w:val="0"/>
          <w:sz w:val="22"/>
        </w:rPr>
        <w:t>and how we smile as we stumble down the street drunkenly,</w:t>
      </w:r>
    </w:p>
    <w:p>
      <w:r>
        <w:rPr>
          <w:rFonts w:ascii="Arial" w:hAnsi="Arial" w:eastAsia="Arial"/>
          <w:b w:val="0"/>
          <w:sz w:val="22"/>
        </w:rPr>
        <w:t>with you on my arm, and you on mine,</w:t>
      </w:r>
    </w:p>
    <w:p>
      <w:r>
        <w:rPr>
          <w:rFonts w:ascii="Arial" w:hAnsi="Arial" w:eastAsia="Arial"/>
          <w:b w:val="0"/>
          <w:sz w:val="22"/>
        </w:rPr>
        <w:t>and how easily I was won over by you,</w:t>
      </w:r>
    </w:p>
    <w:p>
      <w:r>
        <w:rPr>
          <w:rFonts w:ascii="Arial" w:hAnsi="Arial" w:eastAsia="Arial"/>
          <w:b w:val="0"/>
          <w:sz w:val="22"/>
        </w:rPr>
        <w:t>and you were won over by me,</w:t>
      </w:r>
    </w:p>
    <w:p>
      <w:r>
        <w:rPr>
          <w:rFonts w:ascii="Arial" w:hAnsi="Arial" w:eastAsia="Arial"/>
          <w:b w:val="0"/>
          <w:sz w:val="22"/>
        </w:rPr>
        <w:t>both of us won over by our mutual charms,</w:t>
      </w:r>
    </w:p>
    <w:p>
      <w:r>
        <w:rPr>
          <w:rFonts w:ascii="Arial" w:hAnsi="Arial" w:eastAsia="Arial"/>
          <w:b w:val="0"/>
          <w:sz w:val="22"/>
        </w:rPr>
        <w:t>and won over by each other’s sense of humour,</w:t>
      </w:r>
    </w:p>
    <w:p>
      <w:r>
        <w:rPr>
          <w:rFonts w:ascii="Arial" w:hAnsi="Arial" w:eastAsia="Arial"/>
          <w:b w:val="0"/>
          <w:sz w:val="22"/>
        </w:rPr>
        <w:t>and oh, how easily we clicked,</w:t>
      </w:r>
    </w:p>
    <w:p>
      <w:r>
        <w:rPr>
          <w:rFonts w:ascii="Arial" w:hAnsi="Arial" w:eastAsia="Arial"/>
          <w:b w:val="0"/>
          <w:sz w:val="22"/>
        </w:rPr>
        <w:t>and now, we are as happy as hell,</w:t>
      </w:r>
    </w:p>
    <w:p>
      <w:r>
        <w:rPr>
          <w:rFonts w:ascii="Arial" w:hAnsi="Arial" w:eastAsia="Arial"/>
          <w:b w:val="0"/>
          <w:sz w:val="22"/>
        </w:rPr>
        <w:t>as we revel in creating new and fresh memories,</w:t>
      </w:r>
    </w:p>
    <w:p>
      <w:r>
        <w:rPr>
          <w:rFonts w:ascii="Arial" w:hAnsi="Arial" w:eastAsia="Arial"/>
          <w:b w:val="0"/>
          <w:sz w:val="22"/>
        </w:rPr>
        <w:t>as we stumble down the street,</w:t>
      </w:r>
    </w:p>
    <w:p>
      <w:r>
        <w:rPr>
          <w:rFonts w:ascii="Arial" w:hAnsi="Arial" w:eastAsia="Arial"/>
          <w:b w:val="0"/>
          <w:sz w:val="22"/>
        </w:rPr>
        <w:t>with our lives changed and rearranged by fate,</w:t>
      </w:r>
    </w:p>
    <w:p>
      <w:r>
        <w:rPr>
          <w:rFonts w:ascii="Arial" w:hAnsi="Arial" w:eastAsia="Arial"/>
          <w:b w:val="0"/>
          <w:sz w:val="22"/>
        </w:rPr>
        <w:t>and oh, what a night, what a revelation,</w:t>
      </w:r>
    </w:p>
    <w:p>
      <w:r>
        <w:rPr>
          <w:rFonts w:ascii="Arial" w:hAnsi="Arial" w:eastAsia="Arial"/>
          <w:b w:val="0"/>
          <w:sz w:val="22"/>
        </w:rPr>
        <w:t>what an epiphany, to meet you so randomly,</w:t>
      </w:r>
    </w:p>
    <w:p>
      <w:r>
        <w:rPr>
          <w:rFonts w:ascii="Arial" w:hAnsi="Arial" w:eastAsia="Arial"/>
          <w:b w:val="0"/>
          <w:sz w:val="22"/>
        </w:rPr>
        <w:t>but this night is the best night that could ever be,</w:t>
      </w:r>
    </w:p>
    <w:p>
      <w:r>
        <w:rPr>
          <w:rFonts w:ascii="Arial" w:hAnsi="Arial" w:eastAsia="Arial"/>
          <w:b w:val="0"/>
          <w:sz w:val="22"/>
        </w:rPr>
        <w:t>with you and me laughing happily,</w:t>
      </w:r>
    </w:p>
    <w:p>
      <w:r>
        <w:rPr>
          <w:rFonts w:ascii="Arial" w:hAnsi="Arial" w:eastAsia="Arial"/>
          <w:b w:val="0"/>
          <w:sz w:val="22"/>
        </w:rPr>
        <w:t>bouncing off each other so easily,</w:t>
      </w:r>
    </w:p>
    <w:p>
      <w:r>
        <w:rPr>
          <w:rFonts w:ascii="Arial" w:hAnsi="Arial" w:eastAsia="Arial"/>
          <w:b w:val="0"/>
          <w:sz w:val="22"/>
        </w:rPr>
        <w:t>a well-suited chemistry,</w:t>
      </w:r>
    </w:p>
    <w:p>
      <w:r>
        <w:rPr>
          <w:rFonts w:ascii="Arial" w:hAnsi="Arial" w:eastAsia="Arial"/>
          <w:b w:val="0"/>
          <w:sz w:val="22"/>
        </w:rPr>
        <w:t>a majesty of intoxication,</w:t>
      </w:r>
    </w:p>
    <w:p>
      <w:r>
        <w:rPr>
          <w:rFonts w:ascii="Arial" w:hAnsi="Arial" w:eastAsia="Arial"/>
          <w:b w:val="0"/>
          <w:sz w:val="22"/>
        </w:rPr>
        <w:t>and sensation, and glorious beauty,</w:t>
      </w:r>
    </w:p>
    <w:p>
      <w:r>
        <w:rPr>
          <w:rFonts w:ascii="Arial" w:hAnsi="Arial" w:eastAsia="Arial"/>
          <w:b w:val="0"/>
          <w:sz w:val="22"/>
        </w:rPr>
        <w:t>on the night that you set fire to my heart,</w:t>
      </w:r>
    </w:p>
    <w:p>
      <w:r>
        <w:rPr>
          <w:rFonts w:ascii="Arial" w:hAnsi="Arial" w:eastAsia="Arial"/>
          <w:b w:val="0"/>
          <w:sz w:val="22"/>
        </w:rPr>
        <w:t>born of the time of a single line,</w:t>
      </w:r>
    </w:p>
    <w:p>
      <w:r>
        <w:rPr>
          <w:rFonts w:ascii="Arial" w:hAnsi="Arial" w:eastAsia="Arial"/>
          <w:b w:val="0"/>
          <w:sz w:val="22"/>
        </w:rPr>
        <w:t>a single line plucked from my mind,</w:t>
      </w:r>
    </w:p>
    <w:p>
      <w:r>
        <w:rPr>
          <w:rFonts w:ascii="Arial" w:hAnsi="Arial" w:eastAsia="Arial"/>
          <w:b w:val="0"/>
          <w:sz w:val="22"/>
        </w:rPr>
        <w:t>a single line that made you laugh.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