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Exhile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Modern life is filled with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exile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clear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some time, take some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smell the flowers in the summertime.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a walk in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 the beauty, and 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exile,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exile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clear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the greenery,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the mountains,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rivers, the oceans, and the seas.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time, but mind not where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just be happy wherever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will be the best place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best place for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find peace wherever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where there is peace is a happy heart, and a happy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exile, exile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 you be happier in foreign climes,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did not previously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