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Excluded by God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Excluded by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excluded by God from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so it seems as if God never lets me win,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as If I am second class,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know you roll the dice,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seems just a little one sided,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won't you just give me one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is all I 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don't ask for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pray to you and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always keep in touch, so, please give me a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chance at romance,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never do I seem to find a true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breaking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only fair for you to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to share chance a little more evenly,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I have been previously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 you do not, keep chance all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you care, so, please do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would be greatly beneficial to my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mental health,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how happy I would be with someone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rather than me being alone and miserable,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miserable by myself.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