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Every time</w:t>
      </w:r>
    </w:p>
    <w:p/>
    <w:p>
      <w:r>
        <w:rPr>
          <w:rFonts w:ascii="Arial" w:hAnsi="Arial" w:eastAsia="Arial"/>
          <w:b w:val="0"/>
          <w:sz w:val="22"/>
        </w:rPr>
        <w:t>Every time,</w:t>
      </w:r>
    </w:p>
    <w:p>
      <w:r>
        <w:rPr>
          <w:rFonts w:ascii="Arial" w:hAnsi="Arial" w:eastAsia="Arial"/>
          <w:b w:val="0"/>
          <w:sz w:val="22"/>
        </w:rPr>
        <w:t>every time there is a heart break,</w:t>
      </w:r>
    </w:p>
    <w:p>
      <w:r>
        <w:rPr>
          <w:rFonts w:ascii="Arial" w:hAnsi="Arial" w:eastAsia="Arial"/>
          <w:b w:val="0"/>
          <w:sz w:val="22"/>
        </w:rPr>
        <w:t>and your heart has been torn apart by a hurricane,</w:t>
      </w:r>
    </w:p>
    <w:p>
      <w:r>
        <w:rPr>
          <w:rFonts w:ascii="Arial" w:hAnsi="Arial" w:eastAsia="Arial"/>
          <w:b w:val="0"/>
          <w:sz w:val="22"/>
        </w:rPr>
        <w:t>and inside you feel all the seasons of which you complain,</w:t>
      </w:r>
    </w:p>
    <w:p>
      <w:r>
        <w:rPr>
          <w:rFonts w:ascii="Arial" w:hAnsi="Arial" w:eastAsia="Arial"/>
          <w:b w:val="0"/>
          <w:sz w:val="22"/>
        </w:rPr>
        <w:t>the continual snow and the continual rain,</w:t>
      </w:r>
    </w:p>
    <w:p>
      <w:r>
        <w:rPr>
          <w:rFonts w:ascii="Arial" w:hAnsi="Arial" w:eastAsia="Arial"/>
          <w:b w:val="0"/>
          <w:sz w:val="22"/>
        </w:rPr>
        <w:t>fill your head with light and good,</w:t>
      </w:r>
    </w:p>
    <w:p>
      <w:r>
        <w:rPr>
          <w:rFonts w:ascii="Arial" w:hAnsi="Arial" w:eastAsia="Arial"/>
          <w:b w:val="0"/>
          <w:sz w:val="22"/>
        </w:rPr>
        <w:t>and empty your heart through time,</w:t>
      </w:r>
    </w:p>
    <w:p>
      <w:r>
        <w:rPr>
          <w:rFonts w:ascii="Arial" w:hAnsi="Arial" w:eastAsia="Arial"/>
          <w:b w:val="0"/>
          <w:sz w:val="22"/>
        </w:rPr>
        <w:t>and the distractions of activities,</w:t>
      </w:r>
    </w:p>
    <w:p>
      <w:r>
        <w:rPr>
          <w:rFonts w:ascii="Arial" w:hAnsi="Arial" w:eastAsia="Arial"/>
          <w:b w:val="0"/>
          <w:sz w:val="22"/>
        </w:rPr>
        <w:t>that numb the pain,</w:t>
      </w:r>
    </w:p>
    <w:p>
      <w:r>
        <w:rPr>
          <w:rFonts w:ascii="Arial" w:hAnsi="Arial" w:eastAsia="Arial"/>
          <w:b w:val="0"/>
          <w:sz w:val="22"/>
        </w:rPr>
        <w:t>that numb the terrible pain that ravages you in the days,</w:t>
      </w:r>
    </w:p>
    <w:p>
      <w:r>
        <w:rPr>
          <w:rFonts w:ascii="Arial" w:hAnsi="Arial" w:eastAsia="Arial"/>
          <w:b w:val="0"/>
          <w:sz w:val="22"/>
        </w:rPr>
        <w:t>and the months after a breakup,</w:t>
      </w:r>
    </w:p>
    <w:p>
      <w:r>
        <w:rPr>
          <w:rFonts w:ascii="Arial" w:hAnsi="Arial" w:eastAsia="Arial"/>
          <w:b w:val="0"/>
          <w:sz w:val="22"/>
        </w:rPr>
        <w:t>and cast away the darkness,</w:t>
      </w:r>
    </w:p>
    <w:p>
      <w:r>
        <w:rPr>
          <w:rFonts w:ascii="Arial" w:hAnsi="Arial" w:eastAsia="Arial"/>
          <w:b w:val="0"/>
          <w:sz w:val="22"/>
        </w:rPr>
        <w:t>and refuse the moods,</w:t>
      </w:r>
    </w:p>
    <w:p>
      <w:r>
        <w:rPr>
          <w:rFonts w:ascii="Arial" w:hAnsi="Arial" w:eastAsia="Arial"/>
          <w:b w:val="0"/>
          <w:sz w:val="22"/>
        </w:rPr>
        <w:t>of the bitter seasons of lonely thoughts,</w:t>
      </w:r>
    </w:p>
    <w:p>
      <w:r>
        <w:rPr>
          <w:rFonts w:ascii="Arial" w:hAnsi="Arial" w:eastAsia="Arial"/>
          <w:b w:val="0"/>
          <w:sz w:val="22"/>
        </w:rPr>
        <w:t>and dark reflections,</w:t>
      </w:r>
    </w:p>
    <w:p>
      <w:r>
        <w:rPr>
          <w:rFonts w:ascii="Arial" w:hAnsi="Arial" w:eastAsia="Arial"/>
          <w:b w:val="0"/>
          <w:sz w:val="22"/>
        </w:rPr>
        <w:t>that pounce upon you like vultures,</w:t>
      </w:r>
    </w:p>
    <w:p>
      <w:r>
        <w:rPr>
          <w:rFonts w:ascii="Arial" w:hAnsi="Arial" w:eastAsia="Arial"/>
          <w:b w:val="0"/>
          <w:sz w:val="22"/>
        </w:rPr>
        <w:t>ready to send you into despair,</w:t>
      </w:r>
    </w:p>
    <w:p>
      <w:r>
        <w:rPr>
          <w:rFonts w:ascii="Arial" w:hAnsi="Arial" w:eastAsia="Arial"/>
          <w:b w:val="0"/>
          <w:sz w:val="22"/>
        </w:rPr>
        <w:t>and an early grave,</w:t>
      </w:r>
    </w:p>
    <w:p>
      <w:r>
        <w:rPr>
          <w:rFonts w:ascii="Arial" w:hAnsi="Arial" w:eastAsia="Arial"/>
          <w:b w:val="0"/>
          <w:sz w:val="22"/>
        </w:rPr>
        <w:t>and do not complain,</w:t>
      </w:r>
    </w:p>
    <w:p>
      <w:r>
        <w:rPr>
          <w:rFonts w:ascii="Arial" w:hAnsi="Arial" w:eastAsia="Arial"/>
          <w:b w:val="0"/>
          <w:sz w:val="22"/>
        </w:rPr>
        <w:t>yes, do not complain too much,</w:t>
      </w:r>
    </w:p>
    <w:p>
      <w:r>
        <w:rPr>
          <w:rFonts w:ascii="Arial" w:hAnsi="Arial" w:eastAsia="Arial"/>
          <w:b w:val="0"/>
          <w:sz w:val="22"/>
        </w:rPr>
        <w:t>because it will happen again and again and again,</w:t>
      </w:r>
    </w:p>
    <w:p>
      <w:r>
        <w:rPr>
          <w:rFonts w:ascii="Arial" w:hAnsi="Arial" w:eastAsia="Arial"/>
          <w:b w:val="0"/>
          <w:sz w:val="22"/>
        </w:rPr>
        <w:t>and wherever you go,</w:t>
      </w:r>
    </w:p>
    <w:p>
      <w:r>
        <w:rPr>
          <w:rFonts w:ascii="Arial" w:hAnsi="Arial" w:eastAsia="Arial"/>
          <w:b w:val="0"/>
          <w:sz w:val="22"/>
        </w:rPr>
        <w:t>and no matter what heartbreak will linger in you for a while,</w:t>
      </w:r>
    </w:p>
    <w:p>
      <w:r>
        <w:rPr>
          <w:rFonts w:ascii="Arial" w:hAnsi="Arial" w:eastAsia="Arial"/>
          <w:b w:val="0"/>
          <w:sz w:val="22"/>
        </w:rPr>
        <w:t>so, put it to shame, put it to shame,</w:t>
      </w:r>
    </w:p>
    <w:p>
      <w:r>
        <w:rPr>
          <w:rFonts w:ascii="Arial" w:hAnsi="Arial" w:eastAsia="Arial"/>
          <w:b w:val="0"/>
          <w:sz w:val="22"/>
        </w:rPr>
        <w:t>and walk in the light,</w:t>
      </w:r>
    </w:p>
    <w:p>
      <w:r>
        <w:rPr>
          <w:rFonts w:ascii="Arial" w:hAnsi="Arial" w:eastAsia="Arial"/>
          <w:b w:val="0"/>
          <w:sz w:val="22"/>
        </w:rPr>
        <w:t>and fill your mind with humour,</w:t>
      </w:r>
    </w:p>
    <w:p>
      <w:r>
        <w:rPr>
          <w:rFonts w:ascii="Arial" w:hAnsi="Arial" w:eastAsia="Arial"/>
          <w:b w:val="0"/>
          <w:sz w:val="22"/>
        </w:rPr>
        <w:t>and try not to reflect too much,</w:t>
      </w:r>
    </w:p>
    <w:p>
      <w:r>
        <w:rPr>
          <w:rFonts w:ascii="Arial" w:hAnsi="Arial" w:eastAsia="Arial"/>
          <w:b w:val="0"/>
          <w:sz w:val="22"/>
        </w:rPr>
        <w:t>on that which you cannot change.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