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Ever slow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 slow,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grief is a challenge,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takes its hold upon the soul,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eats at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imbibes you with a deathly glow,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you are not dead,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though you are not dead,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morbidity is in your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darkness lingers,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lingers like nothing else,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like nothing else that you know,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every tear,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memory in your vision is sown,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whether happy or sad,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cuts like a million knives,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your loved one’s corpse begins to rot,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rot in the ground below.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