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Evening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Evening falling,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coming down from up on high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stars appearing and stars twinkling in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evening falling,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clouds in the sky passing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sat wishing upon dreams as you 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spend a little time in amongst,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palm trees at the restaurant by the oceanside,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drink a little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talk of our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plans to buy a boat and sail across the oceans,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talk of where we will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drown happily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beautiful blue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which I could sail a million 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them quite happily for the rest of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spend the majority so happily for most of my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you I have met my equal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you, you give my life such glorious hues,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it is to be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so passionate and caring and gentle,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with your wit and your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sense of humour and complexities,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you fill up my heart and my mind with a love so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love every part of you, I truly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never wish for anything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other than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complete me so beautifully,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 there is heaven upon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revel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revel in your magnificence and in your intelligence,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laugh at your jokes,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smile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truly thankful,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truly thankful I am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the light of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gloriously you light up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mind with a love so true.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