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Ethereal ways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float in and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such ethereal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your devilish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guile that carries you through the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float in and out on such ethereal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your mind is a butterfly,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butterfly I call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touches lightly on certain subjects,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such a short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a short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how much you get from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cannot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float in and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such ethereal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watch you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see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depths of your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heart is solid and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intensity,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those eyes so blue,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oh butterfly,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eyes they pierce me right through,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they pierce through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light through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like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the sky so blue,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you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cannot say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speak,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speak you are so elegant,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wrapped up in your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from seemingly such little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cavort,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such evocative language,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such a books worth,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elucidates every second of your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thoughts that run so fast,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without a pause,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thoughts that make you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thoughts that light up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thoughts that ease my cares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them I am educated,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fall deeper in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deeper in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every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