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Ethereal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Ethereal,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floating on high waiting for the fall of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the starlight to twinkle in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ethereal and floating on high,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high, and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never a moment of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magic in the heavens that does not beguile,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that we could explore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much more efficient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that we could sail across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faster than 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wish to travel so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fast away from the Earth and its troubles,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are far too many troubles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knew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 knew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hope to travel in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find a more gentle place to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place without the war and the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mass extermination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regularly plagues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 much better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not so many people die.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