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Eradication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Eradication of all ills through such pills,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 seem like an obvious choice,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can probably be avoided,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would be nice,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get so used to relying on them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must be a much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more natural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with all the advertising now nature seems unnatural,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out of my comfort zone,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something that will take my ills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got pills,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got pills that take them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been on them for so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like the only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I am paying out for pills, I must be 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should probably go to the doctors right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