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Ending</w:t>
      </w:r>
    </w:p>
    <w:p/>
    <w:p>
      <w:r>
        <w:rPr>
          <w:rFonts w:ascii="Arial" w:hAnsi="Arial" w:eastAsia="Arial"/>
          <w:b w:val="0"/>
          <w:sz w:val="22"/>
        </w:rPr>
        <w:t>We are ending the day,</w:t>
      </w:r>
    </w:p>
    <w:p>
      <w:r>
        <w:rPr>
          <w:rFonts w:ascii="Arial" w:hAnsi="Arial" w:eastAsia="Arial"/>
          <w:b w:val="0"/>
          <w:sz w:val="22"/>
        </w:rPr>
        <w:t>fading away,</w:t>
      </w:r>
    </w:p>
    <w:p>
      <w:r>
        <w:rPr>
          <w:rFonts w:ascii="Arial" w:hAnsi="Arial" w:eastAsia="Arial"/>
          <w:b w:val="0"/>
          <w:sz w:val="22"/>
        </w:rPr>
        <w:t>travelling away,</w:t>
      </w:r>
    </w:p>
    <w:p>
      <w:r>
        <w:rPr>
          <w:rFonts w:ascii="Arial" w:hAnsi="Arial" w:eastAsia="Arial"/>
          <w:b w:val="0"/>
          <w:sz w:val="22"/>
        </w:rPr>
        <w:t>so far away,</w:t>
      </w:r>
    </w:p>
    <w:p>
      <w:r>
        <w:rPr>
          <w:rFonts w:ascii="Arial" w:hAnsi="Arial" w:eastAsia="Arial"/>
          <w:b w:val="0"/>
          <w:sz w:val="22"/>
        </w:rPr>
        <w:t>bright and happy,</w:t>
      </w:r>
    </w:p>
    <w:p>
      <w:r>
        <w:rPr>
          <w:rFonts w:ascii="Arial" w:hAnsi="Arial" w:eastAsia="Arial"/>
          <w:b w:val="0"/>
          <w:sz w:val="22"/>
        </w:rPr>
        <w:t>and joyous,</w:t>
      </w:r>
    </w:p>
    <w:p>
      <w:r>
        <w:rPr>
          <w:rFonts w:ascii="Arial" w:hAnsi="Arial" w:eastAsia="Arial"/>
          <w:b w:val="0"/>
          <w:sz w:val="22"/>
        </w:rPr>
        <w:t>and with fresh minds,</w:t>
      </w:r>
    </w:p>
    <w:p>
      <w:r>
        <w:rPr>
          <w:rFonts w:ascii="Arial" w:hAnsi="Arial" w:eastAsia="Arial"/>
          <w:b w:val="0"/>
          <w:sz w:val="22"/>
        </w:rPr>
        <w:t>on the way to a new country,</w:t>
      </w:r>
    </w:p>
    <w:p>
      <w:r>
        <w:rPr>
          <w:rFonts w:ascii="Arial" w:hAnsi="Arial" w:eastAsia="Arial"/>
          <w:b w:val="0"/>
          <w:sz w:val="22"/>
        </w:rPr>
        <w:t>arranging for somewhere to rest and stay,</w:t>
      </w:r>
    </w:p>
    <w:p>
      <w:r>
        <w:rPr>
          <w:rFonts w:ascii="Arial" w:hAnsi="Arial" w:eastAsia="Arial"/>
          <w:b w:val="0"/>
          <w:sz w:val="22"/>
        </w:rPr>
        <w:t>looking forward to a time meeting the locals,</w:t>
      </w:r>
    </w:p>
    <w:p>
      <w:r>
        <w:rPr>
          <w:rFonts w:ascii="Arial" w:hAnsi="Arial" w:eastAsia="Arial"/>
          <w:b w:val="0"/>
          <w:sz w:val="22"/>
        </w:rPr>
        <w:t>and drinking their beer and wine in the summertime,</w:t>
      </w:r>
    </w:p>
    <w:p>
      <w:r>
        <w:rPr>
          <w:rFonts w:ascii="Arial" w:hAnsi="Arial" w:eastAsia="Arial"/>
          <w:b w:val="0"/>
          <w:sz w:val="22"/>
        </w:rPr>
        <w:t>looking forward to the relaxation in a foreign land,</w:t>
      </w:r>
    </w:p>
    <w:p>
      <w:r>
        <w:rPr>
          <w:rFonts w:ascii="Arial" w:hAnsi="Arial" w:eastAsia="Arial"/>
          <w:b w:val="0"/>
          <w:sz w:val="22"/>
        </w:rPr>
        <w:t>that we will find,</w:t>
      </w:r>
    </w:p>
    <w:p>
      <w:r>
        <w:rPr>
          <w:rFonts w:ascii="Arial" w:hAnsi="Arial" w:eastAsia="Arial"/>
          <w:b w:val="0"/>
          <w:sz w:val="22"/>
        </w:rPr>
        <w:t>and the magnificent sights,</w:t>
      </w:r>
    </w:p>
    <w:p>
      <w:r>
        <w:rPr>
          <w:rFonts w:ascii="Arial" w:hAnsi="Arial" w:eastAsia="Arial"/>
          <w:b w:val="0"/>
          <w:sz w:val="22"/>
        </w:rPr>
        <w:t>where we will unwind,</w:t>
      </w:r>
    </w:p>
    <w:p>
      <w:r>
        <w:rPr>
          <w:rFonts w:ascii="Arial" w:hAnsi="Arial" w:eastAsia="Arial"/>
          <w:b w:val="0"/>
          <w:sz w:val="22"/>
        </w:rPr>
        <w:t>and expand our minds,</w:t>
      </w:r>
    </w:p>
    <w:p>
      <w:r>
        <w:rPr>
          <w:rFonts w:ascii="Arial" w:hAnsi="Arial" w:eastAsia="Arial"/>
          <w:b w:val="0"/>
          <w:sz w:val="22"/>
        </w:rPr>
        <w:t>and explore all the places we can with smiles on our faces,</w:t>
      </w:r>
    </w:p>
    <w:p>
      <w:r>
        <w:rPr>
          <w:rFonts w:ascii="Arial" w:hAnsi="Arial" w:eastAsia="Arial"/>
          <w:b w:val="0"/>
          <w:sz w:val="22"/>
        </w:rPr>
        <w:t>as we view them and meet the local people,</w:t>
      </w:r>
    </w:p>
    <w:p>
      <w:r>
        <w:rPr>
          <w:rFonts w:ascii="Arial" w:hAnsi="Arial" w:eastAsia="Arial"/>
          <w:b w:val="0"/>
          <w:sz w:val="22"/>
        </w:rPr>
        <w:t>and dive into a different culture,</w:t>
      </w:r>
    </w:p>
    <w:p>
      <w:r>
        <w:rPr>
          <w:rFonts w:ascii="Arial" w:hAnsi="Arial" w:eastAsia="Arial"/>
          <w:b w:val="0"/>
          <w:sz w:val="22"/>
        </w:rPr>
        <w:t>a wonderful stimulation of the mind,</w:t>
      </w:r>
    </w:p>
    <w:p>
      <w:r>
        <w:rPr>
          <w:rFonts w:ascii="Arial" w:hAnsi="Arial" w:eastAsia="Arial"/>
          <w:b w:val="0"/>
          <w:sz w:val="22"/>
        </w:rPr>
        <w:t>a holiday somewhere new,</w:t>
      </w:r>
    </w:p>
    <w:p>
      <w:r>
        <w:rPr>
          <w:rFonts w:ascii="Arial" w:hAnsi="Arial" w:eastAsia="Arial"/>
          <w:b w:val="0"/>
          <w:sz w:val="22"/>
        </w:rPr>
        <w:t>with me and you,</w:t>
      </w:r>
    </w:p>
    <w:p>
      <w:r>
        <w:rPr>
          <w:rFonts w:ascii="Arial" w:hAnsi="Arial" w:eastAsia="Arial"/>
          <w:b w:val="0"/>
          <w:sz w:val="22"/>
        </w:rPr>
        <w:t>and our camera too,</w:t>
      </w:r>
    </w:p>
    <w:p>
      <w:r>
        <w:rPr>
          <w:rFonts w:ascii="Arial" w:hAnsi="Arial" w:eastAsia="Arial"/>
          <w:b w:val="0"/>
          <w:sz w:val="22"/>
        </w:rPr>
        <w:t>and no stresses or worries,</w:t>
      </w:r>
    </w:p>
    <w:p>
      <w:r>
        <w:rPr>
          <w:rFonts w:ascii="Arial" w:hAnsi="Arial" w:eastAsia="Arial"/>
          <w:b w:val="0"/>
          <w:sz w:val="22"/>
        </w:rPr>
        <w:t>that we have happily left far behind.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