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End of the year</w:t>
      </w:r>
    </w:p>
    <w:p/>
    <w:p>
      <w:r>
        <w:rPr>
          <w:rFonts w:ascii="Arial" w:hAnsi="Arial" w:eastAsia="Arial"/>
          <w:b w:val="0"/>
          <w:sz w:val="22"/>
        </w:rPr>
        <w:t>End of the year, the end of time,</w:t>
      </w:r>
    </w:p>
    <w:p>
      <w:r>
        <w:rPr>
          <w:rFonts w:ascii="Arial" w:hAnsi="Arial" w:eastAsia="Arial"/>
          <w:b w:val="0"/>
          <w:sz w:val="22"/>
        </w:rPr>
        <w:t>a time filled with bitterness, a time of fear,</w:t>
      </w:r>
    </w:p>
    <w:p>
      <w:r>
        <w:rPr>
          <w:rFonts w:ascii="Arial" w:hAnsi="Arial" w:eastAsia="Arial"/>
          <w:b w:val="0"/>
          <w:sz w:val="22"/>
        </w:rPr>
        <w:t>a time of sorrow,</w:t>
      </w:r>
    </w:p>
    <w:p>
      <w:r>
        <w:rPr>
          <w:rFonts w:ascii="Arial" w:hAnsi="Arial" w:eastAsia="Arial"/>
          <w:b w:val="0"/>
          <w:sz w:val="22"/>
        </w:rPr>
        <w:t>and a time of goodbyes to those who have died,</w:t>
      </w:r>
    </w:p>
    <w:p>
      <w:r>
        <w:rPr>
          <w:rFonts w:ascii="Arial" w:hAnsi="Arial" w:eastAsia="Arial"/>
          <w:b w:val="0"/>
          <w:sz w:val="22"/>
        </w:rPr>
        <w:t>those unlucky many, the many who struggled,</w:t>
      </w:r>
    </w:p>
    <w:p>
      <w:r>
        <w:rPr>
          <w:rFonts w:ascii="Arial" w:hAnsi="Arial" w:eastAsia="Arial"/>
          <w:b w:val="0"/>
          <w:sz w:val="22"/>
        </w:rPr>
        <w:t>and fought so valiantly to survive,</w:t>
      </w:r>
    </w:p>
    <w:p>
      <w:r>
        <w:rPr>
          <w:rFonts w:ascii="Arial" w:hAnsi="Arial" w:eastAsia="Arial"/>
          <w:b w:val="0"/>
          <w:sz w:val="22"/>
        </w:rPr>
        <w:t>COVID-19, a nightmare of the 21st century,</w:t>
      </w:r>
    </w:p>
    <w:p>
      <w:r>
        <w:rPr>
          <w:rFonts w:ascii="Arial" w:hAnsi="Arial" w:eastAsia="Arial"/>
          <w:b w:val="0"/>
          <w:sz w:val="22"/>
        </w:rPr>
        <w:t>a nightmare that preyed on the weak and the strong,</w:t>
      </w:r>
    </w:p>
    <w:p>
      <w:r>
        <w:rPr>
          <w:rFonts w:ascii="Arial" w:hAnsi="Arial" w:eastAsia="Arial"/>
          <w:b w:val="0"/>
          <w:sz w:val="22"/>
        </w:rPr>
        <w:t>a nightmare that far too often killed our loved ones,</w:t>
      </w:r>
    </w:p>
    <w:p>
      <w:r>
        <w:rPr>
          <w:rFonts w:ascii="Arial" w:hAnsi="Arial" w:eastAsia="Arial"/>
          <w:b w:val="0"/>
          <w:sz w:val="22"/>
        </w:rPr>
        <w:t>in the blink of an eye,</w:t>
      </w:r>
    </w:p>
    <w:p>
      <w:r>
        <w:rPr>
          <w:rFonts w:ascii="Arial" w:hAnsi="Arial" w:eastAsia="Arial"/>
          <w:b w:val="0"/>
          <w:sz w:val="22"/>
        </w:rPr>
        <w:t>a man-made tragedy, from a man-made error,</w:t>
      </w:r>
    </w:p>
    <w:p>
      <w:r>
        <w:rPr>
          <w:rFonts w:ascii="Arial" w:hAnsi="Arial" w:eastAsia="Arial"/>
          <w:b w:val="0"/>
          <w:sz w:val="22"/>
        </w:rPr>
        <w:t>a modern curse upon humankind.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