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End of the road</w:t>
      </w:r>
    </w:p>
    <w:p/>
    <w:p>
      <w:r>
        <w:rPr>
          <w:rFonts w:ascii="Arial" w:hAnsi="Arial" w:eastAsia="Arial"/>
          <w:b w:val="0"/>
          <w:sz w:val="22"/>
        </w:rPr>
        <w:t>End of the road, a city in the hills,</w:t>
      </w:r>
    </w:p>
    <w:p>
      <w:r>
        <w:rPr>
          <w:rFonts w:ascii="Arial" w:hAnsi="Arial" w:eastAsia="Arial"/>
          <w:b w:val="0"/>
          <w:sz w:val="22"/>
        </w:rPr>
        <w:t>tree lined streets, trees with parrots,</w:t>
      </w:r>
    </w:p>
    <w:p>
      <w:r>
        <w:rPr>
          <w:rFonts w:ascii="Arial" w:hAnsi="Arial" w:eastAsia="Arial"/>
          <w:b w:val="0"/>
          <w:sz w:val="22"/>
        </w:rPr>
        <w:t>whitewashed buildings, sunshine wherever you go,</w:t>
      </w:r>
    </w:p>
    <w:p>
      <w:r>
        <w:rPr>
          <w:rFonts w:ascii="Arial" w:hAnsi="Arial" w:eastAsia="Arial"/>
          <w:b w:val="0"/>
          <w:sz w:val="22"/>
        </w:rPr>
        <w:t>cafes where you can sit looking out to sea,</w:t>
      </w:r>
    </w:p>
    <w:p>
      <w:r>
        <w:rPr>
          <w:rFonts w:ascii="Arial" w:hAnsi="Arial" w:eastAsia="Arial"/>
          <w:b w:val="0"/>
          <w:sz w:val="22"/>
        </w:rPr>
        <w:t>and a beautiful blue sky,</w:t>
      </w:r>
    </w:p>
    <w:p>
      <w:r>
        <w:rPr>
          <w:rFonts w:ascii="Arial" w:hAnsi="Arial" w:eastAsia="Arial"/>
          <w:b w:val="0"/>
          <w:sz w:val="22"/>
        </w:rPr>
        <w:t>and you and I holding hands kissing tenderly,</w:t>
      </w:r>
    </w:p>
    <w:p>
      <w:r>
        <w:rPr>
          <w:rFonts w:ascii="Arial" w:hAnsi="Arial" w:eastAsia="Arial"/>
          <w:b w:val="0"/>
          <w:sz w:val="22"/>
        </w:rPr>
        <w:t>and with your eyes gazing into mine,</w:t>
      </w:r>
    </w:p>
    <w:p>
      <w:r>
        <w:rPr>
          <w:rFonts w:ascii="Arial" w:hAnsi="Arial" w:eastAsia="Arial"/>
          <w:b w:val="0"/>
          <w:sz w:val="22"/>
        </w:rPr>
        <w:t>time is nothing but a memory.</w:t>
      </w:r>
    </w:p>
    <w:p>
      <w:r>
        <w:rPr>
          <w:rFonts w:ascii="Arial" w:hAnsi="Arial" w:eastAsia="Arial"/>
          <w:b w:val="0"/>
          <w:sz w:val="22"/>
        </w:rPr>
        <w:t>And when we kiss, when we kiss,</w:t>
      </w:r>
    </w:p>
    <w:p>
      <w:r>
        <w:rPr>
          <w:rFonts w:ascii="Arial" w:hAnsi="Arial" w:eastAsia="Arial"/>
          <w:b w:val="0"/>
          <w:sz w:val="22"/>
        </w:rPr>
        <w:t>heaven is inside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