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Empty glass</w:t>
      </w:r>
    </w:p>
    <w:p/>
    <w:p>
      <w:r>
        <w:rPr>
          <w:rFonts w:ascii="Arial" w:hAnsi="Arial" w:eastAsia="Arial"/>
          <w:b w:val="0"/>
          <w:sz w:val="22"/>
        </w:rPr>
        <w:t>An empty glass,</w:t>
      </w:r>
    </w:p>
    <w:p>
      <w:r>
        <w:rPr>
          <w:rFonts w:ascii="Arial" w:hAnsi="Arial" w:eastAsia="Arial"/>
          <w:b w:val="0"/>
          <w:sz w:val="22"/>
        </w:rPr>
        <w:t>a man with half a heart,</w:t>
      </w:r>
    </w:p>
    <w:p>
      <w:r>
        <w:rPr>
          <w:rFonts w:ascii="Arial" w:hAnsi="Arial" w:eastAsia="Arial"/>
          <w:b w:val="0"/>
          <w:sz w:val="22"/>
        </w:rPr>
        <w:t>going nowhere,</w:t>
      </w:r>
    </w:p>
    <w:p>
      <w:r>
        <w:rPr>
          <w:rFonts w:ascii="Arial" w:hAnsi="Arial" w:eastAsia="Arial"/>
          <w:b w:val="0"/>
          <w:sz w:val="22"/>
        </w:rPr>
        <w:t>torn apart,</w:t>
      </w:r>
    </w:p>
    <w:p>
      <w:r>
        <w:rPr>
          <w:rFonts w:ascii="Arial" w:hAnsi="Arial" w:eastAsia="Arial"/>
          <w:b w:val="0"/>
          <w:sz w:val="22"/>
        </w:rPr>
        <w:t>weary,</w:t>
      </w:r>
    </w:p>
    <w:p>
      <w:r>
        <w:rPr>
          <w:rFonts w:ascii="Arial" w:hAnsi="Arial" w:eastAsia="Arial"/>
          <w:b w:val="0"/>
          <w:sz w:val="22"/>
        </w:rPr>
        <w:t>worn out,</w:t>
      </w:r>
    </w:p>
    <w:p>
      <w:r>
        <w:rPr>
          <w:rFonts w:ascii="Arial" w:hAnsi="Arial" w:eastAsia="Arial"/>
          <w:b w:val="0"/>
          <w:sz w:val="22"/>
        </w:rPr>
        <w:t>frustrated at the world,</w:t>
      </w:r>
    </w:p>
    <w:p>
      <w:r>
        <w:rPr>
          <w:rFonts w:ascii="Arial" w:hAnsi="Arial" w:eastAsia="Arial"/>
          <w:b w:val="0"/>
          <w:sz w:val="22"/>
        </w:rPr>
        <w:t>wanting to give up his life,</w:t>
      </w:r>
    </w:p>
    <w:p>
      <w:r>
        <w:rPr>
          <w:rFonts w:ascii="Arial" w:hAnsi="Arial" w:eastAsia="Arial"/>
          <w:b w:val="0"/>
          <w:sz w:val="22"/>
        </w:rPr>
        <w:t>and the struggle of the days that lead nowhere,</w:t>
      </w:r>
    </w:p>
    <w:p>
      <w:r>
        <w:rPr>
          <w:rFonts w:ascii="Arial" w:hAnsi="Arial" w:eastAsia="Arial"/>
          <w:b w:val="0"/>
          <w:sz w:val="22"/>
        </w:rPr>
        <w:t>nowhere exciting,</w:t>
      </w:r>
    </w:p>
    <w:p>
      <w:r>
        <w:rPr>
          <w:rFonts w:ascii="Arial" w:hAnsi="Arial" w:eastAsia="Arial"/>
          <w:b w:val="0"/>
          <w:sz w:val="22"/>
        </w:rPr>
        <w:t>nowhere fascinating,</w:t>
      </w:r>
    </w:p>
    <w:p>
      <w:r>
        <w:rPr>
          <w:rFonts w:ascii="Arial" w:hAnsi="Arial" w:eastAsia="Arial"/>
          <w:b w:val="0"/>
          <w:sz w:val="22"/>
        </w:rPr>
        <w:t>the end of the line,</w:t>
      </w:r>
    </w:p>
    <w:p>
      <w:r>
        <w:rPr>
          <w:rFonts w:ascii="Arial" w:hAnsi="Arial" w:eastAsia="Arial"/>
          <w:b w:val="0"/>
          <w:sz w:val="22"/>
        </w:rPr>
        <w:t>a flat line,</w:t>
      </w:r>
    </w:p>
    <w:p>
      <w:r>
        <w:rPr>
          <w:rFonts w:ascii="Arial" w:hAnsi="Arial" w:eastAsia="Arial"/>
          <w:b w:val="0"/>
          <w:sz w:val="22"/>
        </w:rPr>
        <w:t>a dead time,</w:t>
      </w:r>
    </w:p>
    <w:p>
      <w:r>
        <w:rPr>
          <w:rFonts w:ascii="Arial" w:hAnsi="Arial" w:eastAsia="Arial"/>
          <w:b w:val="0"/>
          <w:sz w:val="22"/>
        </w:rPr>
        <w:t>a dead time that means nothing,</w:t>
      </w:r>
    </w:p>
    <w:p>
      <w:r>
        <w:rPr>
          <w:rFonts w:ascii="Arial" w:hAnsi="Arial" w:eastAsia="Arial"/>
          <w:b w:val="0"/>
          <w:sz w:val="22"/>
        </w:rPr>
        <w:t>a time about which you do not care,</w:t>
      </w:r>
    </w:p>
    <w:p>
      <w:r>
        <w:rPr>
          <w:rFonts w:ascii="Arial" w:hAnsi="Arial" w:eastAsia="Arial"/>
          <w:b w:val="0"/>
          <w:sz w:val="22"/>
        </w:rPr>
        <w:t>a wasted time,</w:t>
      </w:r>
    </w:p>
    <w:p>
      <w:r>
        <w:rPr>
          <w:rFonts w:ascii="Arial" w:hAnsi="Arial" w:eastAsia="Arial"/>
          <w:b w:val="0"/>
          <w:sz w:val="22"/>
        </w:rPr>
        <w:t>a time of despair.</w:t>
      </w:r>
    </w:p>
    <w:p>
      <w:r>
        <w:rPr>
          <w:rFonts w:ascii="Arial" w:hAnsi="Arial" w:eastAsia="Arial"/>
          <w:b w:val="0"/>
          <w:sz w:val="22"/>
        </w:rPr>
        <w:t>Another pint?</w:t>
      </w:r>
    </w:p>
    <w:p>
      <w:r>
        <w:rPr>
          <w:rFonts w:ascii="Arial" w:hAnsi="Arial" w:eastAsia="Arial"/>
          <w:b w:val="0"/>
          <w:sz w:val="22"/>
        </w:rPr>
        <w:t>Another pint?</w:t>
      </w:r>
    </w:p>
    <w:p>
      <w:r>
        <w:rPr>
          <w:rFonts w:ascii="Arial" w:hAnsi="Arial" w:eastAsia="Arial"/>
          <w:b w:val="0"/>
          <w:sz w:val="22"/>
        </w:rPr>
        <w:t>Hell, yeah!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