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Elements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People and elements of life,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fragmented and disturbed with people,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carrying inside them the false visions of the times,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yes, a mirror of society,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shattered and fragmented,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reflections of the human mind,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society is Ill,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way it works is so hard to define,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so hard for it kicks,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it kicks and it cuts,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it smashes you up,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it smashes you up and it wears you down,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yes, it wears you down,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it takes you around the houses and off the beaten track, with a lack of common sense and logic,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world and its population live in absurdity,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world continually fails to solve poverty,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continually fails to solve famine and drought,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continually fails to solve homelessness,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homelessness in their dystopian world,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their dystopian world,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where they lived unbalanced in their acts.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