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Eight minutes</w:t>
      </w:r>
    </w:p>
    <w:p/>
    <w:p>
      <w:r>
        <w:rPr>
          <w:rFonts w:ascii="Arial" w:hAnsi="Arial" w:eastAsia="Arial"/>
          <w:b w:val="0"/>
          <w:sz w:val="22"/>
        </w:rPr>
        <w:t>Eight minutes and fading fast,</w:t>
      </w:r>
    </w:p>
    <w:p>
      <w:r>
        <w:rPr>
          <w:rFonts w:ascii="Arial" w:hAnsi="Arial" w:eastAsia="Arial"/>
          <w:b w:val="0"/>
          <w:sz w:val="22"/>
        </w:rPr>
        <w:t>yes, nearly there,</w:t>
      </w:r>
    </w:p>
    <w:p>
      <w:r>
        <w:rPr>
          <w:rFonts w:ascii="Arial" w:hAnsi="Arial" w:eastAsia="Arial"/>
          <w:b w:val="0"/>
          <w:sz w:val="22"/>
        </w:rPr>
        <w:t>nearly time for bed,</w:t>
      </w:r>
    </w:p>
    <w:p>
      <w:r>
        <w:rPr>
          <w:rFonts w:ascii="Arial" w:hAnsi="Arial" w:eastAsia="Arial"/>
          <w:b w:val="0"/>
          <w:sz w:val="22"/>
        </w:rPr>
        <w:t>with only sleep in my thoughts,</w:t>
      </w:r>
    </w:p>
    <w:p>
      <w:r>
        <w:rPr>
          <w:rFonts w:ascii="Arial" w:hAnsi="Arial" w:eastAsia="Arial"/>
          <w:b w:val="0"/>
          <w:sz w:val="22"/>
        </w:rPr>
        <w:t>and rest,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eight minutes till the end of the working day,</w:t>
      </w:r>
    </w:p>
    <w:p>
      <w:r>
        <w:rPr>
          <w:rFonts w:ascii="Arial" w:hAnsi="Arial" w:eastAsia="Arial"/>
          <w:b w:val="0"/>
          <w:sz w:val="22"/>
        </w:rPr>
        <w:t>and I have been working all day happily away</w:t>
      </w:r>
    </w:p>
    <w:p>
      <w:r>
        <w:rPr>
          <w:rFonts w:ascii="Arial" w:hAnsi="Arial" w:eastAsia="Arial"/>
          <w:b w:val="0"/>
          <w:sz w:val="22"/>
        </w:rPr>
        <w:t>and what a joy it is to be able to be free,</w:t>
      </w:r>
    </w:p>
    <w:p>
      <w:r>
        <w:rPr>
          <w:rFonts w:ascii="Arial" w:hAnsi="Arial" w:eastAsia="Arial"/>
          <w:b w:val="0"/>
          <w:sz w:val="22"/>
        </w:rPr>
        <w:t>to be creative and to be able to be creative,</w:t>
      </w:r>
    </w:p>
    <w:p>
      <w:r>
        <w:rPr>
          <w:rFonts w:ascii="Arial" w:hAnsi="Arial" w:eastAsia="Arial"/>
          <w:b w:val="0"/>
          <w:sz w:val="22"/>
        </w:rPr>
        <w:t>and express yourself in so many varied ways,</w:t>
      </w:r>
    </w:p>
    <w:p>
      <w:r>
        <w:rPr>
          <w:rFonts w:ascii="Arial" w:hAnsi="Arial" w:eastAsia="Arial"/>
          <w:b w:val="0"/>
          <w:sz w:val="22"/>
        </w:rPr>
        <w:t>and at the end of the day,</w:t>
      </w:r>
    </w:p>
    <w:p>
      <w:r>
        <w:rPr>
          <w:rFonts w:ascii="Arial" w:hAnsi="Arial" w:eastAsia="Arial"/>
          <w:b w:val="0"/>
          <w:sz w:val="22"/>
        </w:rPr>
        <w:t>art is in my heart,</w:t>
      </w:r>
    </w:p>
    <w:p>
      <w:r>
        <w:rPr>
          <w:rFonts w:ascii="Arial" w:hAnsi="Arial" w:eastAsia="Arial"/>
          <w:b w:val="0"/>
          <w:sz w:val="22"/>
        </w:rPr>
        <w:t>and what great joy it creates.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