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Educated</w:t>
      </w:r>
    </w:p>
    <w:p/>
    <w:p>
      <w:r>
        <w:rPr>
          <w:rFonts w:ascii="Arial" w:hAnsi="Arial" w:eastAsia="Arial"/>
          <w:b w:val="0"/>
          <w:sz w:val="22"/>
        </w:rPr>
        <w:t>If you are fascinated,</w:t>
      </w:r>
    </w:p>
    <w:p>
      <w:r>
        <w:rPr>
          <w:rFonts w:ascii="Arial" w:hAnsi="Arial" w:eastAsia="Arial"/>
          <w:b w:val="0"/>
          <w:sz w:val="22"/>
        </w:rPr>
        <w:t>inspired,</w:t>
      </w:r>
    </w:p>
    <w:p>
      <w:r>
        <w:rPr>
          <w:rFonts w:ascii="Arial" w:hAnsi="Arial" w:eastAsia="Arial"/>
          <w:b w:val="0"/>
          <w:sz w:val="22"/>
        </w:rPr>
        <w:t>happy to listen,</w:t>
      </w:r>
    </w:p>
    <w:p>
      <w:r>
        <w:rPr>
          <w:rFonts w:ascii="Arial" w:hAnsi="Arial" w:eastAsia="Arial"/>
          <w:b w:val="0"/>
          <w:sz w:val="22"/>
        </w:rPr>
        <w:t>happy to learn,</w:t>
      </w:r>
    </w:p>
    <w:p>
      <w:r>
        <w:rPr>
          <w:rFonts w:ascii="Arial" w:hAnsi="Arial" w:eastAsia="Arial"/>
          <w:b w:val="0"/>
          <w:sz w:val="22"/>
        </w:rPr>
        <w:t>happy to understand,</w:t>
      </w:r>
    </w:p>
    <w:p>
      <w:r>
        <w:rPr>
          <w:rFonts w:ascii="Arial" w:hAnsi="Arial" w:eastAsia="Arial"/>
          <w:b w:val="0"/>
          <w:sz w:val="22"/>
        </w:rPr>
        <w:t>and patient,</w:t>
      </w:r>
    </w:p>
    <w:p>
      <w:r>
        <w:rPr>
          <w:rFonts w:ascii="Arial" w:hAnsi="Arial" w:eastAsia="Arial"/>
          <w:b w:val="0"/>
          <w:sz w:val="22"/>
        </w:rPr>
        <w:t>and determined,</w:t>
      </w:r>
    </w:p>
    <w:p>
      <w:r>
        <w:rPr>
          <w:rFonts w:ascii="Arial" w:hAnsi="Arial" w:eastAsia="Arial"/>
          <w:b w:val="0"/>
          <w:sz w:val="22"/>
        </w:rPr>
        <w:t>and you persevere,</w:t>
      </w:r>
    </w:p>
    <w:p>
      <w:r>
        <w:rPr>
          <w:rFonts w:ascii="Arial" w:hAnsi="Arial" w:eastAsia="Arial"/>
          <w:b w:val="0"/>
          <w:sz w:val="22"/>
        </w:rPr>
        <w:t>nothing is difficult and unachievable,</w:t>
      </w:r>
    </w:p>
    <w:p>
      <w:r>
        <w:rPr>
          <w:rFonts w:ascii="Arial" w:hAnsi="Arial" w:eastAsia="Arial"/>
          <w:b w:val="0"/>
          <w:sz w:val="22"/>
        </w:rPr>
        <w:t>if you are an educated woman,</w:t>
      </w:r>
    </w:p>
    <w:p>
      <w:r>
        <w:rPr>
          <w:rFonts w:ascii="Arial" w:hAnsi="Arial" w:eastAsia="Arial"/>
          <w:b w:val="0"/>
          <w:sz w:val="22"/>
        </w:rPr>
        <w:t>or an educated man,</w:t>
      </w:r>
    </w:p>
    <w:p>
      <w:r>
        <w:rPr>
          <w:rFonts w:ascii="Arial" w:hAnsi="Arial" w:eastAsia="Arial"/>
          <w:b w:val="0"/>
          <w:sz w:val="22"/>
        </w:rPr>
        <w:t>or an educated boy or an educated girl,</w:t>
      </w:r>
    </w:p>
    <w:p>
      <w:r>
        <w:rPr>
          <w:rFonts w:ascii="Arial" w:hAnsi="Arial" w:eastAsia="Arial"/>
          <w:b w:val="0"/>
          <w:sz w:val="22"/>
        </w:rPr>
        <w:t>yes, there is nothing that you cannot understand,</w:t>
      </w:r>
    </w:p>
    <w:p>
      <w:r>
        <w:rPr>
          <w:rFonts w:ascii="Arial" w:hAnsi="Arial" w:eastAsia="Arial"/>
          <w:b w:val="0"/>
          <w:sz w:val="22"/>
        </w:rPr>
        <w:t>and education is the key to a happy heart,</w:t>
      </w:r>
    </w:p>
    <w:p>
      <w:r>
        <w:rPr>
          <w:rFonts w:ascii="Arial" w:hAnsi="Arial" w:eastAsia="Arial"/>
          <w:b w:val="0"/>
          <w:sz w:val="22"/>
        </w:rPr>
        <w:t>and wherever there is learning,</w:t>
      </w:r>
    </w:p>
    <w:p>
      <w:r>
        <w:rPr>
          <w:rFonts w:ascii="Arial" w:hAnsi="Arial" w:eastAsia="Arial"/>
          <w:b w:val="0"/>
          <w:sz w:val="22"/>
        </w:rPr>
        <w:t>if you have the yearning,</w:t>
      </w:r>
    </w:p>
    <w:p>
      <w:r>
        <w:rPr>
          <w:rFonts w:ascii="Arial" w:hAnsi="Arial" w:eastAsia="Arial"/>
          <w:b w:val="0"/>
          <w:sz w:val="22"/>
        </w:rPr>
        <w:t>life is greatly improved by knowledge,</w:t>
      </w:r>
    </w:p>
    <w:p>
      <w:r>
        <w:rPr>
          <w:rFonts w:ascii="Arial" w:hAnsi="Arial" w:eastAsia="Arial"/>
          <w:b w:val="0"/>
          <w:sz w:val="22"/>
        </w:rPr>
        <w:t>and how much more successful will be your plans.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