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Educate yourself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Educate yourself in common sense and logic,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logic there will be rationality,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rationality there will be less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will understand all the choices laid before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fear of the unknown will be 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poor choices can be avoided, and because of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be much better at making more rational choices,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better able to make the correct choices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happier through your education,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using common sense and logic,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through education you will be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you will find your own path through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 your own destiny with good skill and judgement,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reach your goals with determination,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choosing the best choices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logic and common sense fill you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not based on chance and gambling,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rely on choices,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plucked randomly out of the 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