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Echoes and shouts</w:t>
      </w:r>
    </w:p>
    <w:p/>
    <w:p>
      <w:r>
        <w:rPr>
          <w:rFonts w:ascii="Arial" w:hAnsi="Arial" w:eastAsia="Arial"/>
          <w:b w:val="0"/>
          <w:sz w:val="22"/>
        </w:rPr>
        <w:t>Echoes and shouts,</w:t>
      </w:r>
    </w:p>
    <w:p>
      <w:r>
        <w:rPr>
          <w:rFonts w:ascii="Arial" w:hAnsi="Arial" w:eastAsia="Arial"/>
          <w:b w:val="0"/>
          <w:sz w:val="22"/>
        </w:rPr>
        <w:t>calling from the beach,</w:t>
      </w:r>
    </w:p>
    <w:p>
      <w:r>
        <w:rPr>
          <w:rFonts w:ascii="Arial" w:hAnsi="Arial" w:eastAsia="Arial"/>
          <w:b w:val="0"/>
          <w:sz w:val="22"/>
        </w:rPr>
        <w:t>towards the sea,</w:t>
      </w:r>
    </w:p>
    <w:p>
      <w:r>
        <w:rPr>
          <w:rFonts w:ascii="Arial" w:hAnsi="Arial" w:eastAsia="Arial"/>
          <w:b w:val="0"/>
          <w:sz w:val="22"/>
        </w:rPr>
        <w:t>echoes and shouts,</w:t>
      </w:r>
    </w:p>
    <w:p>
      <w:r>
        <w:rPr>
          <w:rFonts w:ascii="Arial" w:hAnsi="Arial" w:eastAsia="Arial"/>
          <w:b w:val="0"/>
          <w:sz w:val="22"/>
        </w:rPr>
        <w:t>and screams and shouts,</w:t>
      </w:r>
    </w:p>
    <w:p>
      <w:r>
        <w:rPr>
          <w:rFonts w:ascii="Arial" w:hAnsi="Arial" w:eastAsia="Arial"/>
          <w:b w:val="0"/>
          <w:sz w:val="22"/>
        </w:rPr>
        <w:t>and cries,</w:t>
      </w:r>
    </w:p>
    <w:p>
      <w:r>
        <w:rPr>
          <w:rFonts w:ascii="Arial" w:hAnsi="Arial" w:eastAsia="Arial"/>
          <w:b w:val="0"/>
          <w:sz w:val="22"/>
        </w:rPr>
        <w:t>and a swimmer in trouble,</w:t>
      </w:r>
    </w:p>
    <w:p>
      <w:r>
        <w:rPr>
          <w:rFonts w:ascii="Arial" w:hAnsi="Arial" w:eastAsia="Arial"/>
          <w:b w:val="0"/>
          <w:sz w:val="22"/>
        </w:rPr>
        <w:t>and upon the beach frantic activity.</w:t>
      </w:r>
    </w:p>
    <w:p>
      <w:r>
        <w:rPr>
          <w:rFonts w:ascii="Arial" w:hAnsi="Arial" w:eastAsia="Arial"/>
          <w:b w:val="0"/>
          <w:sz w:val="22"/>
        </w:rPr>
        <w:t>Frantic activity,</w:t>
      </w:r>
    </w:p>
    <w:p>
      <w:r>
        <w:rPr>
          <w:rFonts w:ascii="Arial" w:hAnsi="Arial" w:eastAsia="Arial"/>
          <w:b w:val="0"/>
          <w:sz w:val="22"/>
        </w:rPr>
        <w:t>and people racing towards the sea,</w:t>
      </w:r>
    </w:p>
    <w:p>
      <w:r>
        <w:rPr>
          <w:rFonts w:ascii="Arial" w:hAnsi="Arial" w:eastAsia="Arial"/>
          <w:b w:val="0"/>
          <w:sz w:val="22"/>
        </w:rPr>
        <w:t>and out there in the waves,</w:t>
      </w:r>
    </w:p>
    <w:p>
      <w:r>
        <w:rPr>
          <w:rFonts w:ascii="Arial" w:hAnsi="Arial" w:eastAsia="Arial"/>
          <w:b w:val="0"/>
          <w:sz w:val="22"/>
        </w:rPr>
        <w:t>there is a swimmer,</w:t>
      </w:r>
    </w:p>
    <w:p>
      <w:r>
        <w:rPr>
          <w:rFonts w:ascii="Arial" w:hAnsi="Arial" w:eastAsia="Arial"/>
          <w:b w:val="0"/>
          <w:sz w:val="22"/>
        </w:rPr>
        <w:t>caught unawares,</w:t>
      </w:r>
    </w:p>
    <w:p>
      <w:r>
        <w:rPr>
          <w:rFonts w:ascii="Arial" w:hAnsi="Arial" w:eastAsia="Arial"/>
          <w:b w:val="0"/>
          <w:sz w:val="22"/>
        </w:rPr>
        <w:t>by how powerful the sea is,</w:t>
      </w:r>
    </w:p>
    <w:p>
      <w:r>
        <w:rPr>
          <w:rFonts w:ascii="Arial" w:hAnsi="Arial" w:eastAsia="Arial"/>
          <w:b w:val="0"/>
          <w:sz w:val="22"/>
        </w:rPr>
        <w:t>and knowledge is a wonderful thing,</w:t>
      </w:r>
    </w:p>
    <w:p>
      <w:r>
        <w:rPr>
          <w:rFonts w:ascii="Arial" w:hAnsi="Arial" w:eastAsia="Arial"/>
          <w:b w:val="0"/>
          <w:sz w:val="22"/>
        </w:rPr>
        <w:t>and how quickly the rescuers they race,</w:t>
      </w:r>
    </w:p>
    <w:p>
      <w:r>
        <w:rPr>
          <w:rFonts w:ascii="Arial" w:hAnsi="Arial" w:eastAsia="Arial"/>
          <w:b w:val="0"/>
          <w:sz w:val="22"/>
        </w:rPr>
        <w:t>as their hearts beat so rapidly,</w:t>
      </w:r>
    </w:p>
    <w:p>
      <w:r>
        <w:rPr>
          <w:rFonts w:ascii="Arial" w:hAnsi="Arial" w:eastAsia="Arial"/>
          <w:b w:val="0"/>
          <w:sz w:val="22"/>
        </w:rPr>
        <w:t>because just a second or two,</w:t>
      </w:r>
    </w:p>
    <w:p>
      <w:r>
        <w:rPr>
          <w:rFonts w:ascii="Arial" w:hAnsi="Arial" w:eastAsia="Arial"/>
          <w:b w:val="0"/>
          <w:sz w:val="22"/>
        </w:rPr>
        <w:t>too late means life or death,</w:t>
      </w:r>
    </w:p>
    <w:p>
      <w:r>
        <w:rPr>
          <w:rFonts w:ascii="Arial" w:hAnsi="Arial" w:eastAsia="Arial"/>
          <w:b w:val="0"/>
          <w:sz w:val="22"/>
        </w:rPr>
        <w:t>and for the families of the people lost,</w:t>
      </w:r>
    </w:p>
    <w:p>
      <w:r>
        <w:rPr>
          <w:rFonts w:ascii="Arial" w:hAnsi="Arial" w:eastAsia="Arial"/>
          <w:b w:val="0"/>
          <w:sz w:val="22"/>
        </w:rPr>
        <w:t>and drowned,</w:t>
      </w:r>
    </w:p>
    <w:p>
      <w:r>
        <w:rPr>
          <w:rFonts w:ascii="Arial" w:hAnsi="Arial" w:eastAsia="Arial"/>
          <w:b w:val="0"/>
          <w:sz w:val="22"/>
        </w:rPr>
        <w:t>there is a lifetimes misery.</w:t>
      </w:r>
    </w:p>
    <w:p>
      <w:r>
        <w:rPr>
          <w:rFonts w:ascii="Arial" w:hAnsi="Arial" w:eastAsia="Arial"/>
          <w:b w:val="0"/>
          <w:sz w:val="22"/>
        </w:rPr>
        <w:t>And of these people,</w:t>
      </w:r>
    </w:p>
    <w:p>
      <w:r>
        <w:rPr>
          <w:rFonts w:ascii="Arial" w:hAnsi="Arial" w:eastAsia="Arial"/>
          <w:b w:val="0"/>
          <w:sz w:val="22"/>
        </w:rPr>
        <w:t>who risk their own lives on foot,</w:t>
      </w:r>
    </w:p>
    <w:p>
      <w:r>
        <w:rPr>
          <w:rFonts w:ascii="Arial" w:hAnsi="Arial" w:eastAsia="Arial"/>
          <w:b w:val="0"/>
          <w:sz w:val="22"/>
        </w:rPr>
        <w:t>and in rescue boats,</w:t>
      </w:r>
    </w:p>
    <w:p>
      <w:r>
        <w:rPr>
          <w:rFonts w:ascii="Arial" w:hAnsi="Arial" w:eastAsia="Arial"/>
          <w:b w:val="0"/>
          <w:sz w:val="22"/>
        </w:rPr>
        <w:t>and who give their all,</w:t>
      </w:r>
    </w:p>
    <w:p>
      <w:r>
        <w:rPr>
          <w:rFonts w:ascii="Arial" w:hAnsi="Arial" w:eastAsia="Arial"/>
          <w:b w:val="0"/>
          <w:sz w:val="22"/>
        </w:rPr>
        <w:t>to save life,</w:t>
      </w:r>
    </w:p>
    <w:p>
      <w:r>
        <w:rPr>
          <w:rFonts w:ascii="Arial" w:hAnsi="Arial" w:eastAsia="Arial"/>
          <w:b w:val="0"/>
          <w:sz w:val="22"/>
        </w:rPr>
        <w:t>they are great heroes to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