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Echoes and calls</w:t>
      </w:r>
    </w:p>
    <w:p/>
    <w:p>
      <w:r>
        <w:rPr>
          <w:rFonts w:ascii="Arial" w:hAnsi="Arial" w:eastAsia="Arial"/>
          <w:b w:val="0"/>
          <w:sz w:val="22"/>
        </w:rPr>
        <w:t>Echoes and calls across the valley they rise and fall,</w:t>
      </w:r>
    </w:p>
    <w:p>
      <w:r>
        <w:rPr>
          <w:rFonts w:ascii="Arial" w:hAnsi="Arial" w:eastAsia="Arial"/>
          <w:b w:val="0"/>
          <w:sz w:val="22"/>
        </w:rPr>
        <w:t>distant voices barely recognisable,</w:t>
      </w:r>
    </w:p>
    <w:p>
      <w:r>
        <w:rPr>
          <w:rFonts w:ascii="Arial" w:hAnsi="Arial" w:eastAsia="Arial"/>
          <w:b w:val="0"/>
          <w:sz w:val="22"/>
        </w:rPr>
        <w:t>echoes and calls to someone seemingly miles away,</w:t>
      </w:r>
    </w:p>
    <w:p>
      <w:r>
        <w:rPr>
          <w:rFonts w:ascii="Arial" w:hAnsi="Arial" w:eastAsia="Arial"/>
          <w:b w:val="0"/>
          <w:sz w:val="22"/>
        </w:rPr>
        <w:t>echoes and calls that lift into the air and that carry everywhere,</w:t>
      </w:r>
    </w:p>
    <w:p>
      <w:r>
        <w:rPr>
          <w:rFonts w:ascii="Arial" w:hAnsi="Arial" w:eastAsia="Arial"/>
          <w:b w:val="0"/>
          <w:sz w:val="22"/>
        </w:rPr>
        <w:t>echoes and calls,</w:t>
      </w:r>
    </w:p>
    <w:p>
      <w:r>
        <w:rPr>
          <w:rFonts w:ascii="Arial" w:hAnsi="Arial" w:eastAsia="Arial"/>
          <w:b w:val="0"/>
          <w:sz w:val="22"/>
        </w:rPr>
        <w:t>some happy,</w:t>
      </w:r>
    </w:p>
    <w:p>
      <w:r>
        <w:rPr>
          <w:rFonts w:ascii="Arial" w:hAnsi="Arial" w:eastAsia="Arial"/>
          <w:b w:val="0"/>
          <w:sz w:val="22"/>
        </w:rPr>
        <w:t>some sad in a dream I had of a dystopian air,</w:t>
      </w:r>
    </w:p>
    <w:p>
      <w:r>
        <w:rPr>
          <w:rFonts w:ascii="Arial" w:hAnsi="Arial" w:eastAsia="Arial"/>
          <w:b w:val="0"/>
          <w:sz w:val="22"/>
        </w:rPr>
        <w:t>echoes and calls,</w:t>
      </w:r>
    </w:p>
    <w:p>
      <w:r>
        <w:rPr>
          <w:rFonts w:ascii="Arial" w:hAnsi="Arial" w:eastAsia="Arial"/>
          <w:b w:val="0"/>
          <w:sz w:val="22"/>
        </w:rPr>
        <w:t>meaningless but meaning everything,</w:t>
      </w:r>
    </w:p>
    <w:p>
      <w:r>
        <w:rPr>
          <w:rFonts w:ascii="Arial" w:hAnsi="Arial" w:eastAsia="Arial"/>
          <w:b w:val="0"/>
          <w:sz w:val="22"/>
        </w:rPr>
        <w:t>these voices that haunt,</w:t>
      </w:r>
    </w:p>
    <w:p>
      <w:r>
        <w:rPr>
          <w:rFonts w:ascii="Arial" w:hAnsi="Arial" w:eastAsia="Arial"/>
          <w:b w:val="0"/>
          <w:sz w:val="22"/>
        </w:rPr>
        <w:t>these voices that taunt,</w:t>
      </w:r>
    </w:p>
    <w:p>
      <w:r>
        <w:rPr>
          <w:rFonts w:ascii="Arial" w:hAnsi="Arial" w:eastAsia="Arial"/>
          <w:b w:val="0"/>
          <w:sz w:val="22"/>
        </w:rPr>
        <w:t>these voices that disturb me and chill me,</w:t>
      </w:r>
    </w:p>
    <w:p>
      <w:r>
        <w:rPr>
          <w:rFonts w:ascii="Arial" w:hAnsi="Arial" w:eastAsia="Arial"/>
          <w:b w:val="0"/>
          <w:sz w:val="22"/>
        </w:rPr>
        <w:t>and that plague my mind casting shadows upon the times,</w:t>
      </w:r>
    </w:p>
    <w:p>
      <w:r>
        <w:rPr>
          <w:rFonts w:ascii="Arial" w:hAnsi="Arial" w:eastAsia="Arial"/>
          <w:b w:val="0"/>
          <w:sz w:val="22"/>
        </w:rPr>
        <w:t>and evocations of shadowy figures in my dreams,</w:t>
      </w:r>
    </w:p>
    <w:p>
      <w:r>
        <w:rPr>
          <w:rFonts w:ascii="Arial" w:hAnsi="Arial" w:eastAsia="Arial"/>
          <w:b w:val="0"/>
          <w:sz w:val="22"/>
        </w:rPr>
        <w:t>that pluck the stars out of the heavens and that fill my mind,</w:t>
      </w:r>
    </w:p>
    <w:p>
      <w:r>
        <w:rPr>
          <w:rFonts w:ascii="Arial" w:hAnsi="Arial" w:eastAsia="Arial"/>
          <w:b w:val="0"/>
          <w:sz w:val="22"/>
        </w:rPr>
        <w:t>with floods of antediluvian thoughts,</w:t>
      </w:r>
    </w:p>
    <w:p>
      <w:r>
        <w:rPr>
          <w:rFonts w:ascii="Arial" w:hAnsi="Arial" w:eastAsia="Arial"/>
          <w:b w:val="0"/>
          <w:sz w:val="22"/>
        </w:rPr>
        <w:t>and in a very short time,</w:t>
      </w:r>
    </w:p>
    <w:p>
      <w:r>
        <w:rPr>
          <w:rFonts w:ascii="Arial" w:hAnsi="Arial" w:eastAsia="Arial"/>
          <w:b w:val="0"/>
          <w:sz w:val="22"/>
        </w:rPr>
        <w:t>religious imagery flashes before my eyes,</w:t>
      </w:r>
    </w:p>
    <w:p>
      <w:r>
        <w:rPr>
          <w:rFonts w:ascii="Arial" w:hAnsi="Arial" w:eastAsia="Arial"/>
          <w:b w:val="0"/>
          <w:sz w:val="22"/>
        </w:rPr>
        <w:t>and in them, God is sat in a corner watching the world,</w:t>
      </w:r>
    </w:p>
    <w:p>
      <w:r>
        <w:rPr>
          <w:rFonts w:ascii="Arial" w:hAnsi="Arial" w:eastAsia="Arial"/>
          <w:b w:val="0"/>
          <w:sz w:val="22"/>
        </w:rPr>
        <w:t>and the people upon the Earth,</w:t>
      </w:r>
    </w:p>
    <w:p>
      <w:r>
        <w:rPr>
          <w:rFonts w:ascii="Arial" w:hAnsi="Arial" w:eastAsia="Arial"/>
          <w:b w:val="0"/>
          <w:sz w:val="22"/>
        </w:rPr>
        <w:t>and God he cries,</w:t>
      </w:r>
    </w:p>
    <w:p>
      <w:r>
        <w:rPr>
          <w:rFonts w:ascii="Arial" w:hAnsi="Arial" w:eastAsia="Arial"/>
          <w:b w:val="0"/>
          <w:sz w:val="22"/>
        </w:rPr>
        <w:t>and I, I offer him a tissue and he let out a massive sigh,</w:t>
      </w:r>
    </w:p>
    <w:p>
      <w:r>
        <w:rPr>
          <w:rFonts w:ascii="Arial" w:hAnsi="Arial" w:eastAsia="Arial"/>
          <w:b w:val="0"/>
          <w:sz w:val="22"/>
        </w:rPr>
        <w:t>why oh why, he asks do they not realise,</w:t>
      </w:r>
    </w:p>
    <w:p>
      <w:r>
        <w:rPr>
          <w:rFonts w:ascii="Arial" w:hAnsi="Arial" w:eastAsia="Arial"/>
          <w:b w:val="0"/>
          <w:sz w:val="22"/>
        </w:rPr>
        <w:t>that human beings were only a joke to me,</w:t>
      </w:r>
    </w:p>
    <w:p>
      <w:r>
        <w:rPr>
          <w:rFonts w:ascii="Arial" w:hAnsi="Arial" w:eastAsia="Arial"/>
          <w:b w:val="0"/>
          <w:sz w:val="22"/>
        </w:rPr>
        <w:t>and I added them to the Earth at the last minute,</w:t>
      </w:r>
    </w:p>
    <w:p>
      <w:r>
        <w:rPr>
          <w:rFonts w:ascii="Arial" w:hAnsi="Arial" w:eastAsia="Arial"/>
          <w:b w:val="0"/>
          <w:sz w:val="22"/>
        </w:rPr>
        <w:t>and now I wish I had not, for they only make me cry.</w:t>
      </w:r>
    </w:p>
    <w:p>
      <w:r>
        <w:rPr>
          <w:rFonts w:ascii="Arial" w:hAnsi="Arial" w:eastAsia="Arial"/>
          <w:b w:val="0"/>
          <w:sz w:val="22"/>
        </w:rPr>
        <w:t>Why oh, why oh why he asks,</w:t>
      </w:r>
    </w:p>
    <w:p>
      <w:r>
        <w:rPr>
          <w:rFonts w:ascii="Arial" w:hAnsi="Arial" w:eastAsia="Arial"/>
          <w:b w:val="0"/>
          <w:sz w:val="22"/>
        </w:rPr>
        <w:t>and I wish I knew,</w:t>
      </w:r>
    </w:p>
    <w:p>
      <w:r>
        <w:rPr>
          <w:rFonts w:ascii="Arial" w:hAnsi="Arial" w:eastAsia="Arial"/>
          <w:b w:val="0"/>
          <w:sz w:val="22"/>
        </w:rPr>
        <w:t>because now,</w:t>
      </w:r>
    </w:p>
    <w:p>
      <w:r>
        <w:rPr>
          <w:rFonts w:ascii="Arial" w:hAnsi="Arial" w:eastAsia="Arial"/>
          <w:b w:val="0"/>
          <w:sz w:val="22"/>
        </w:rPr>
        <w:t>sat watching God,</w:t>
      </w:r>
    </w:p>
    <w:p>
      <w:r>
        <w:rPr>
          <w:rFonts w:ascii="Arial" w:hAnsi="Arial" w:eastAsia="Arial"/>
          <w:b w:val="0"/>
          <w:sz w:val="22"/>
        </w:rPr>
        <w:t>I understand,</w:t>
      </w:r>
    </w:p>
    <w:p>
      <w:r>
        <w:rPr>
          <w:rFonts w:ascii="Arial" w:hAnsi="Arial" w:eastAsia="Arial"/>
          <w:b w:val="0"/>
          <w:sz w:val="22"/>
        </w:rPr>
        <w:t>why there so many Oceans,</w:t>
      </w:r>
    </w:p>
    <w:p>
      <w:r>
        <w:rPr>
          <w:rFonts w:ascii="Arial" w:hAnsi="Arial" w:eastAsia="Arial"/>
          <w:b w:val="0"/>
          <w:sz w:val="22"/>
        </w:rPr>
        <w:t>and seas upon the Earth,</w:t>
      </w:r>
    </w:p>
    <w:p>
      <w:r>
        <w:rPr>
          <w:rFonts w:ascii="Arial" w:hAnsi="Arial" w:eastAsia="Arial"/>
          <w:b w:val="0"/>
          <w:sz w:val="22"/>
        </w:rPr>
        <w:t>and across the many lands,</w:t>
      </w:r>
    </w:p>
    <w:p>
      <w:r>
        <w:rPr>
          <w:rFonts w:ascii="Arial" w:hAnsi="Arial" w:eastAsia="Arial"/>
          <w:b w:val="0"/>
          <w:sz w:val="22"/>
        </w:rPr>
        <w:t>so many Oceans and seas,</w:t>
      </w:r>
    </w:p>
    <w:p>
      <w:r>
        <w:rPr>
          <w:rFonts w:ascii="Arial" w:hAnsi="Arial" w:eastAsia="Arial"/>
          <w:b w:val="0"/>
          <w:sz w:val="22"/>
        </w:rPr>
        <w:t>multiplied,</w:t>
      </w:r>
    </w:p>
    <w:p>
      <w:r>
        <w:rPr>
          <w:rFonts w:ascii="Arial" w:hAnsi="Arial" w:eastAsia="Arial"/>
          <w:b w:val="0"/>
          <w:sz w:val="22"/>
        </w:rPr>
        <w:t>multiplied by the tears that he has cried,</w:t>
      </w:r>
    </w:p>
    <w:p>
      <w:r>
        <w:rPr>
          <w:rFonts w:ascii="Arial" w:hAnsi="Arial" w:eastAsia="Arial"/>
          <w:b w:val="0"/>
          <w:sz w:val="22"/>
        </w:rPr>
        <w:t>so many times,</w:t>
      </w:r>
    </w:p>
    <w:p>
      <w:r>
        <w:rPr>
          <w:rFonts w:ascii="Arial" w:hAnsi="Arial" w:eastAsia="Arial"/>
          <w:b w:val="0"/>
          <w:sz w:val="22"/>
        </w:rPr>
        <w:t>and then,</w:t>
      </w:r>
    </w:p>
    <w:p>
      <w:r>
        <w:rPr>
          <w:rFonts w:ascii="Arial" w:hAnsi="Arial" w:eastAsia="Arial"/>
          <w:b w:val="0"/>
          <w:sz w:val="22"/>
        </w:rPr>
        <w:t>in the blink of an eye,</w:t>
      </w:r>
    </w:p>
    <w:p>
      <w:r>
        <w:rPr>
          <w:rFonts w:ascii="Arial" w:hAnsi="Arial" w:eastAsia="Arial"/>
          <w:b w:val="0"/>
          <w:sz w:val="22"/>
        </w:rPr>
        <w:t>I awake,</w:t>
      </w:r>
    </w:p>
    <w:p>
      <w:r>
        <w:rPr>
          <w:rFonts w:ascii="Arial" w:hAnsi="Arial" w:eastAsia="Arial"/>
          <w:b w:val="0"/>
          <w:sz w:val="22"/>
        </w:rPr>
        <w:t>and I find myself upon a lake in a boat,</w:t>
      </w:r>
    </w:p>
    <w:p>
      <w:r>
        <w:rPr>
          <w:rFonts w:ascii="Arial" w:hAnsi="Arial" w:eastAsia="Arial"/>
          <w:b w:val="0"/>
          <w:sz w:val="22"/>
        </w:rPr>
        <w:t>with no other humans upon the Earth,</w:t>
      </w:r>
    </w:p>
    <w:p>
      <w:r>
        <w:rPr>
          <w:rFonts w:ascii="Arial" w:hAnsi="Arial" w:eastAsia="Arial"/>
          <w:b w:val="0"/>
          <w:sz w:val="22"/>
        </w:rPr>
        <w:t>and I cry and I cry, and I cry,</w:t>
      </w:r>
    </w:p>
    <w:p>
      <w:r>
        <w:rPr>
          <w:rFonts w:ascii="Arial" w:hAnsi="Arial" w:eastAsia="Arial"/>
          <w:b w:val="0"/>
          <w:sz w:val="22"/>
        </w:rPr>
        <w:t>why God,</w:t>
      </w:r>
    </w:p>
    <w:p>
      <w:r>
        <w:rPr>
          <w:rFonts w:ascii="Arial" w:hAnsi="Arial" w:eastAsia="Arial"/>
          <w:b w:val="0"/>
          <w:sz w:val="22"/>
        </w:rPr>
        <w:t>why, oh why, oh why,</w:t>
      </w:r>
    </w:p>
    <w:p>
      <w:r>
        <w:rPr>
          <w:rFonts w:ascii="Arial" w:hAnsi="Arial" w:eastAsia="Arial"/>
          <w:b w:val="0"/>
          <w:sz w:val="22"/>
        </w:rPr>
        <w:t>why do not you come down here,</w:t>
      </w:r>
    </w:p>
    <w:p>
      <w:r>
        <w:rPr>
          <w:rFonts w:ascii="Arial" w:hAnsi="Arial" w:eastAsia="Arial"/>
          <w:b w:val="0"/>
          <w:sz w:val="22"/>
        </w:rPr>
        <w:t>and join me I shout,</w:t>
      </w:r>
    </w:p>
    <w:p>
      <w:r>
        <w:rPr>
          <w:rFonts w:ascii="Arial" w:hAnsi="Arial" w:eastAsia="Arial"/>
          <w:b w:val="0"/>
          <w:sz w:val="22"/>
        </w:rPr>
        <w:t>but all I hear back is a sigh,</w:t>
      </w:r>
    </w:p>
    <w:p>
      <w:r>
        <w:rPr>
          <w:rFonts w:ascii="Arial" w:hAnsi="Arial" w:eastAsia="Arial"/>
          <w:b w:val="0"/>
          <w:sz w:val="22"/>
        </w:rPr>
        <w:t>and his tear drops begin to fall again,</w:t>
      </w:r>
    </w:p>
    <w:p>
      <w:r>
        <w:rPr>
          <w:rFonts w:ascii="Arial" w:hAnsi="Arial" w:eastAsia="Arial"/>
          <w:b w:val="0"/>
          <w:sz w:val="22"/>
        </w:rPr>
        <w:t>and I feel his loneliness inside,</w:t>
      </w:r>
    </w:p>
    <w:p>
      <w:r>
        <w:rPr>
          <w:rFonts w:ascii="Arial" w:hAnsi="Arial" w:eastAsia="Arial"/>
          <w:b w:val="0"/>
          <w:sz w:val="22"/>
        </w:rPr>
        <w:t>and I too cry,</w:t>
      </w:r>
    </w:p>
    <w:p>
      <w:r>
        <w:rPr>
          <w:rFonts w:ascii="Arial" w:hAnsi="Arial" w:eastAsia="Arial"/>
          <w:b w:val="0"/>
          <w:sz w:val="22"/>
        </w:rPr>
        <w:t>and cry,</w:t>
      </w:r>
    </w:p>
    <w:p>
      <w:r>
        <w:rPr>
          <w:rFonts w:ascii="Arial" w:hAnsi="Arial" w:eastAsia="Arial"/>
          <w:b w:val="0"/>
          <w:sz w:val="22"/>
        </w:rPr>
        <w:t>and cry,</w:t>
      </w:r>
    </w:p>
    <w:p>
      <w:r>
        <w:rPr>
          <w:rFonts w:ascii="Arial" w:hAnsi="Arial" w:eastAsia="Arial"/>
          <w:b w:val="0"/>
          <w:sz w:val="22"/>
        </w:rPr>
        <w:t>but surprisingly,</w:t>
      </w:r>
    </w:p>
    <w:p>
      <w:r>
        <w:rPr>
          <w:rFonts w:ascii="Arial" w:hAnsi="Arial" w:eastAsia="Arial"/>
          <w:b w:val="0"/>
          <w:sz w:val="22"/>
        </w:rPr>
        <w:t>after all that God said about humans,</w:t>
      </w:r>
    </w:p>
    <w:p>
      <w:r>
        <w:rPr>
          <w:rFonts w:ascii="Arial" w:hAnsi="Arial" w:eastAsia="Arial"/>
          <w:b w:val="0"/>
          <w:sz w:val="22"/>
        </w:rPr>
        <w:t>he kindly drops me a tissue from the sky.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