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Echoes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Echoes and calls,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echoes in the halls,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echoes and calls,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footsteps and banging on the walls,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echoes and calls,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peace but a riot of sound disturbing all around,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echoes and calls,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bloodstained walls,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bloodstained walls and dirt and a dirty shirt,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shouting from the basement,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pipes echoing with noise,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sound of 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sound of laughter and screams and sighs,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chaos in the basement,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who knows what goes on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fearing that someone has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fearing that someone has died,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have no wish to go down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no wish to commit suicide, down there.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Echoes and calls,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echoes in the halls,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echoes and calls footsteps and banging on the walls,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 awful smell,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smell as if there is a rotting corpse,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nightmare,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nightmare where you do not want to dwell,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nightmare,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subterranean hell.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vision of evil,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vision of coffins filled with blood,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vision of dismembered corpses,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luckily, I suddenly awake and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truly is enough.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