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Easily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Easily slips the day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easily slips the day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rapidly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wraps you up in its cloak,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it is above your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while you contemplate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part in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place it is the birthplace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place it is and how glorious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warms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its majesty and its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divine the light is when it comes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under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wonder what the chances of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are the chances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astronomical amount,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number so huge you would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space of several universes to write it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 the day has so easily slipped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it has slipped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an inspiration are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glories that display themselves so beautifully,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beautifully before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spectacle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its beauty can easily bring tears to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easily the night can slip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staring at the heavenly skies.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