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Dying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Dying embers of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caring about myself,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trying,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the day that the sickness did start,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the eternal night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being sick,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cancer,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dying,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dying embers of the fire, rising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tired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cancer,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cancer ever having played such a sickening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chemotherapy,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radiotherapy,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the family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sick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wanting to depart.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