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Dust</w:t>
      </w:r>
    </w:p>
    <w:p/>
    <w:p>
      <w:r>
        <w:rPr>
          <w:rFonts w:ascii="Arial" w:hAnsi="Arial" w:eastAsia="Arial"/>
          <w:b w:val="0"/>
          <w:sz w:val="22"/>
        </w:rPr>
        <w:t>Dust,</w:t>
      </w:r>
    </w:p>
    <w:p>
      <w:r>
        <w:rPr>
          <w:rFonts w:ascii="Arial" w:hAnsi="Arial" w:eastAsia="Arial"/>
          <w:b w:val="0"/>
          <w:sz w:val="22"/>
        </w:rPr>
        <w:t>dust and bones,</w:t>
      </w:r>
    </w:p>
    <w:p>
      <w:r>
        <w:rPr>
          <w:rFonts w:ascii="Arial" w:hAnsi="Arial" w:eastAsia="Arial"/>
          <w:b w:val="0"/>
          <w:sz w:val="22"/>
        </w:rPr>
        <w:t>alone, in the desert far from home,</w:t>
      </w:r>
    </w:p>
    <w:p>
      <w:r>
        <w:rPr>
          <w:rFonts w:ascii="Arial" w:hAnsi="Arial" w:eastAsia="Arial"/>
          <w:b w:val="0"/>
          <w:sz w:val="22"/>
        </w:rPr>
        <w:t>beside a cactus,</w:t>
      </w:r>
    </w:p>
    <w:p>
      <w:r>
        <w:rPr>
          <w:rFonts w:ascii="Arial" w:hAnsi="Arial" w:eastAsia="Arial"/>
          <w:b w:val="0"/>
          <w:sz w:val="22"/>
        </w:rPr>
        <w:t>in the hot hot sun,</w:t>
      </w:r>
    </w:p>
    <w:p>
      <w:r>
        <w:rPr>
          <w:rFonts w:ascii="Arial" w:hAnsi="Arial" w:eastAsia="Arial"/>
          <w:b w:val="0"/>
          <w:sz w:val="22"/>
        </w:rPr>
        <w:t>taking it all in,</w:t>
      </w:r>
    </w:p>
    <w:p>
      <w:r>
        <w:rPr>
          <w:rFonts w:ascii="Arial" w:hAnsi="Arial" w:eastAsia="Arial"/>
          <w:b w:val="0"/>
          <w:sz w:val="22"/>
        </w:rPr>
        <w:t>and drinking water whilst taking in the beauty,</w:t>
      </w:r>
    </w:p>
    <w:p>
      <w:r>
        <w:rPr>
          <w:rFonts w:ascii="Arial" w:hAnsi="Arial" w:eastAsia="Arial"/>
          <w:b w:val="0"/>
          <w:sz w:val="22"/>
        </w:rPr>
        <w:t>and the blue sky,</w:t>
      </w:r>
    </w:p>
    <w:p>
      <w:r>
        <w:rPr>
          <w:rFonts w:ascii="Arial" w:hAnsi="Arial" w:eastAsia="Arial"/>
          <w:b w:val="0"/>
          <w:sz w:val="22"/>
        </w:rPr>
        <w:t>with nothing on my mind,</w:t>
      </w:r>
    </w:p>
    <w:p>
      <w:r>
        <w:rPr>
          <w:rFonts w:ascii="Arial" w:hAnsi="Arial" w:eastAsia="Arial"/>
          <w:b w:val="0"/>
          <w:sz w:val="22"/>
        </w:rPr>
        <w:t>but life and death,</w:t>
      </w:r>
    </w:p>
    <w:p>
      <w:r>
        <w:rPr>
          <w:rFonts w:ascii="Arial" w:hAnsi="Arial" w:eastAsia="Arial"/>
          <w:b w:val="0"/>
          <w:sz w:val="22"/>
        </w:rPr>
        <w:t>and death, it comes to us all in time,</w:t>
      </w:r>
    </w:p>
    <w:p>
      <w:r>
        <w:rPr>
          <w:rFonts w:ascii="Arial" w:hAnsi="Arial" w:eastAsia="Arial"/>
          <w:b w:val="0"/>
          <w:sz w:val="22"/>
        </w:rPr>
        <w:t>and I would cross the desert only for you,</w:t>
      </w:r>
    </w:p>
    <w:p>
      <w:r>
        <w:rPr>
          <w:rFonts w:ascii="Arial" w:hAnsi="Arial" w:eastAsia="Arial"/>
          <w:b w:val="0"/>
          <w:sz w:val="22"/>
        </w:rPr>
        <w:t>because that is the only time, I would be crazy enough too,</w:t>
      </w:r>
    </w:p>
    <w:p>
      <w:r>
        <w:rPr>
          <w:rFonts w:ascii="Arial" w:hAnsi="Arial" w:eastAsia="Arial"/>
          <w:b w:val="0"/>
          <w:sz w:val="22"/>
        </w:rPr>
        <w:t>and here as I stand,</w:t>
      </w:r>
    </w:p>
    <w:p>
      <w:r>
        <w:rPr>
          <w:rFonts w:ascii="Arial" w:hAnsi="Arial" w:eastAsia="Arial"/>
          <w:b w:val="0"/>
          <w:sz w:val="22"/>
        </w:rPr>
        <w:t>how fearsome it is the desert,</w:t>
      </w:r>
    </w:p>
    <w:p>
      <w:r>
        <w:rPr>
          <w:rFonts w:ascii="Arial" w:hAnsi="Arial" w:eastAsia="Arial"/>
          <w:b w:val="0"/>
          <w:sz w:val="22"/>
        </w:rPr>
        <w:t>and the heat,</w:t>
      </w:r>
    </w:p>
    <w:p>
      <w:r>
        <w:rPr>
          <w:rFonts w:ascii="Arial" w:hAnsi="Arial" w:eastAsia="Arial"/>
          <w:b w:val="0"/>
          <w:sz w:val="22"/>
        </w:rPr>
        <w:t>but the beauty it cannot be beat,</w:t>
      </w:r>
    </w:p>
    <w:p>
      <w:r>
        <w:rPr>
          <w:rFonts w:ascii="Arial" w:hAnsi="Arial" w:eastAsia="Arial"/>
          <w:b w:val="0"/>
          <w:sz w:val="22"/>
        </w:rPr>
        <w:t>and how beautiful the stars are at night,</w:t>
      </w:r>
    </w:p>
    <w:p>
      <w:r>
        <w:rPr>
          <w:rFonts w:ascii="Arial" w:hAnsi="Arial" w:eastAsia="Arial"/>
          <w:b w:val="0"/>
          <w:sz w:val="22"/>
        </w:rPr>
        <w:t>and how the stars, they inspire my mind,</w:t>
      </w:r>
    </w:p>
    <w:p>
      <w:r>
        <w:rPr>
          <w:rFonts w:ascii="Arial" w:hAnsi="Arial" w:eastAsia="Arial"/>
          <w:b w:val="0"/>
          <w:sz w:val="22"/>
        </w:rPr>
        <w:t>as I travel far away from you,</w:t>
      </w:r>
    </w:p>
    <w:p>
      <w:r>
        <w:rPr>
          <w:rFonts w:ascii="Arial" w:hAnsi="Arial" w:eastAsia="Arial"/>
          <w:b w:val="0"/>
          <w:sz w:val="22"/>
        </w:rPr>
        <w:t>my love so true,</w:t>
      </w:r>
    </w:p>
    <w:p>
      <w:r>
        <w:rPr>
          <w:rFonts w:ascii="Arial" w:hAnsi="Arial" w:eastAsia="Arial"/>
          <w:b w:val="0"/>
          <w:sz w:val="22"/>
        </w:rPr>
        <w:t>and how glorious they are the stars,</w:t>
      </w:r>
    </w:p>
    <w:p>
      <w:r>
        <w:rPr>
          <w:rFonts w:ascii="Arial" w:hAnsi="Arial" w:eastAsia="Arial"/>
          <w:b w:val="0"/>
          <w:sz w:val="22"/>
        </w:rPr>
        <w:t>and how effervescent like the heart and the mind of you,</w:t>
      </w:r>
    </w:p>
    <w:p>
      <w:r>
        <w:rPr>
          <w:rFonts w:ascii="Arial" w:hAnsi="Arial" w:eastAsia="Arial"/>
          <w:b w:val="0"/>
          <w:sz w:val="22"/>
        </w:rPr>
        <w:t>and in the desert,</w:t>
      </w:r>
    </w:p>
    <w:p>
      <w:r>
        <w:rPr>
          <w:rFonts w:ascii="Arial" w:hAnsi="Arial" w:eastAsia="Arial"/>
          <w:b w:val="0"/>
          <w:sz w:val="22"/>
        </w:rPr>
        <w:t>how glorious is the tranquillity,</w:t>
      </w:r>
    </w:p>
    <w:p>
      <w:r>
        <w:rPr>
          <w:rFonts w:ascii="Arial" w:hAnsi="Arial" w:eastAsia="Arial"/>
          <w:b w:val="0"/>
          <w:sz w:val="22"/>
        </w:rPr>
        <w:t>and the beauty,</w:t>
      </w:r>
    </w:p>
    <w:p>
      <w:r>
        <w:rPr>
          <w:rFonts w:ascii="Arial" w:hAnsi="Arial" w:eastAsia="Arial"/>
          <w:b w:val="0"/>
          <w:sz w:val="22"/>
        </w:rPr>
        <w:t>and the calm I feel,</w:t>
      </w:r>
    </w:p>
    <w:p>
      <w:r>
        <w:rPr>
          <w:rFonts w:ascii="Arial" w:hAnsi="Arial" w:eastAsia="Arial"/>
          <w:b w:val="0"/>
          <w:sz w:val="22"/>
        </w:rPr>
        <w:t>despite how distant in distance, I am from you,</w:t>
      </w:r>
    </w:p>
    <w:p>
      <w:r>
        <w:rPr>
          <w:rFonts w:ascii="Arial" w:hAnsi="Arial" w:eastAsia="Arial"/>
          <w:b w:val="0"/>
          <w:sz w:val="22"/>
        </w:rPr>
        <w:t>Everywhere</w:t>
      </w:r>
    </w:p>
    <w:p>
      <w:r>
        <w:rPr>
          <w:rFonts w:ascii="Arial" w:hAnsi="Arial" w:eastAsia="Arial"/>
          <w:b w:val="0"/>
          <w:sz w:val="22"/>
        </w:rPr>
        <w:t>Everywhere,</w:t>
      </w:r>
    </w:p>
    <w:p>
      <w:r>
        <w:rPr>
          <w:rFonts w:ascii="Arial" w:hAnsi="Arial" w:eastAsia="Arial"/>
          <w:b w:val="0"/>
          <w:sz w:val="22"/>
        </w:rPr>
        <w:t>everywhere the sun falls upon the winter snow,</w:t>
      </w:r>
    </w:p>
    <w:p>
      <w:r>
        <w:rPr>
          <w:rFonts w:ascii="Arial" w:hAnsi="Arial" w:eastAsia="Arial"/>
          <w:b w:val="0"/>
          <w:sz w:val="22"/>
        </w:rPr>
        <w:t>how beautiful it is,</w:t>
      </w:r>
    </w:p>
    <w:p>
      <w:r>
        <w:rPr>
          <w:rFonts w:ascii="Arial" w:hAnsi="Arial" w:eastAsia="Arial"/>
          <w:b w:val="0"/>
          <w:sz w:val="22"/>
        </w:rPr>
        <w:t>and soon it will be melting,</w:t>
      </w:r>
    </w:p>
    <w:p>
      <w:r>
        <w:rPr>
          <w:rFonts w:ascii="Arial" w:hAnsi="Arial" w:eastAsia="Arial"/>
          <w:b w:val="0"/>
          <w:sz w:val="22"/>
        </w:rPr>
        <w:t>and I will be happy,</w:t>
      </w:r>
    </w:p>
    <w:p>
      <w:r>
        <w:rPr>
          <w:rFonts w:ascii="Arial" w:hAnsi="Arial" w:eastAsia="Arial"/>
          <w:b w:val="0"/>
          <w:sz w:val="22"/>
        </w:rPr>
        <w:t>to see the new plants,</w:t>
      </w:r>
    </w:p>
    <w:p>
      <w:r>
        <w:rPr>
          <w:rFonts w:ascii="Arial" w:hAnsi="Arial" w:eastAsia="Arial"/>
          <w:b w:val="0"/>
          <w:sz w:val="22"/>
        </w:rPr>
        <w:t>and the new growth,</w:t>
      </w:r>
    </w:p>
    <w:p>
      <w:r>
        <w:rPr>
          <w:rFonts w:ascii="Arial" w:hAnsi="Arial" w:eastAsia="Arial"/>
          <w:b w:val="0"/>
          <w:sz w:val="22"/>
        </w:rPr>
        <w:t>coming through the remains of the snows,</w:t>
      </w:r>
    </w:p>
    <w:p>
      <w:r>
        <w:rPr>
          <w:rFonts w:ascii="Arial" w:hAnsi="Arial" w:eastAsia="Arial"/>
          <w:b w:val="0"/>
          <w:sz w:val="22"/>
        </w:rPr>
        <w:t>as winter throws off its cloak,</w:t>
      </w:r>
    </w:p>
    <w:p>
      <w:r>
        <w:rPr>
          <w:rFonts w:ascii="Arial" w:hAnsi="Arial" w:eastAsia="Arial"/>
          <w:b w:val="0"/>
          <w:sz w:val="22"/>
        </w:rPr>
        <w:t>and the sun it encourages us all to go outside,</w:t>
      </w:r>
    </w:p>
    <w:p>
      <w:r>
        <w:rPr>
          <w:rFonts w:ascii="Arial" w:hAnsi="Arial" w:eastAsia="Arial"/>
          <w:b w:val="0"/>
          <w:sz w:val="22"/>
        </w:rPr>
        <w:t>and the birds they sing happily,</w:t>
      </w:r>
    </w:p>
    <w:p>
      <w:r>
        <w:rPr>
          <w:rFonts w:ascii="Arial" w:hAnsi="Arial" w:eastAsia="Arial"/>
          <w:b w:val="0"/>
          <w:sz w:val="22"/>
        </w:rPr>
        <w:t>and free time for me,</w:t>
      </w:r>
    </w:p>
    <w:p>
      <w:r>
        <w:rPr>
          <w:rFonts w:ascii="Arial" w:hAnsi="Arial" w:eastAsia="Arial"/>
          <w:b w:val="0"/>
          <w:sz w:val="22"/>
        </w:rPr>
        <w:t>is best spent at the coast,</w:t>
      </w:r>
    </w:p>
    <w:p>
      <w:r>
        <w:rPr>
          <w:rFonts w:ascii="Arial" w:hAnsi="Arial" w:eastAsia="Arial"/>
          <w:b w:val="0"/>
          <w:sz w:val="22"/>
        </w:rPr>
        <w:t>by the lakes, the rivers, and the streams,</w:t>
      </w:r>
    </w:p>
    <w:p>
      <w:r>
        <w:rPr>
          <w:rFonts w:ascii="Arial" w:hAnsi="Arial" w:eastAsia="Arial"/>
          <w:b w:val="0"/>
          <w:sz w:val="22"/>
        </w:rPr>
        <w:t>and in the forests and in the woods,</w:t>
      </w:r>
    </w:p>
    <w:p>
      <w:r>
        <w:rPr>
          <w:rFonts w:ascii="Arial" w:hAnsi="Arial" w:eastAsia="Arial"/>
          <w:b w:val="0"/>
          <w:sz w:val="22"/>
        </w:rPr>
        <w:t>and in the mountains,</w:t>
      </w:r>
    </w:p>
    <w:p>
      <w:r>
        <w:rPr>
          <w:rFonts w:ascii="Arial" w:hAnsi="Arial" w:eastAsia="Arial"/>
          <w:b w:val="0"/>
          <w:sz w:val="22"/>
        </w:rPr>
        <w:t>and amongst the beauty of nature,</w:t>
      </w:r>
    </w:p>
    <w:p>
      <w:r>
        <w:rPr>
          <w:rFonts w:ascii="Arial" w:hAnsi="Arial" w:eastAsia="Arial"/>
          <w:b w:val="0"/>
          <w:sz w:val="22"/>
        </w:rPr>
        <w:t>which often in winter by snow is so beautifully cloaked,</w:t>
      </w:r>
    </w:p>
    <w:p>
      <w:r>
        <w:rPr>
          <w:rFonts w:ascii="Arial" w:hAnsi="Arial" w:eastAsia="Arial"/>
          <w:b w:val="0"/>
          <w:sz w:val="22"/>
        </w:rPr>
        <w:t>and in the sun once it comes,</w:t>
      </w:r>
    </w:p>
    <w:p>
      <w:r>
        <w:rPr>
          <w:rFonts w:ascii="Arial" w:hAnsi="Arial" w:eastAsia="Arial"/>
          <w:b w:val="0"/>
          <w:sz w:val="22"/>
        </w:rPr>
        <w:t>I will swim, leap, and run,</w:t>
      </w:r>
    </w:p>
    <w:p>
      <w:r>
        <w:rPr>
          <w:rFonts w:ascii="Arial" w:hAnsi="Arial" w:eastAsia="Arial"/>
          <w:b w:val="0"/>
          <w:sz w:val="22"/>
        </w:rPr>
        <w:t>and spend time with my friends,</w:t>
      </w:r>
    </w:p>
    <w:p>
      <w:r>
        <w:rPr>
          <w:rFonts w:ascii="Arial" w:hAnsi="Arial" w:eastAsia="Arial"/>
          <w:b w:val="0"/>
          <w:sz w:val="22"/>
        </w:rPr>
        <w:t>and with them, laugh until the ends,</w:t>
      </w:r>
    </w:p>
    <w:p>
      <w:r>
        <w:rPr>
          <w:rFonts w:ascii="Arial" w:hAnsi="Arial" w:eastAsia="Arial"/>
          <w:b w:val="0"/>
          <w:sz w:val="22"/>
        </w:rPr>
        <w:t>until the ends of the days that unfortunately come too soon,</w:t>
      </w:r>
    </w:p>
    <w:p>
      <w:r>
        <w:rPr>
          <w:rFonts w:ascii="Arial" w:hAnsi="Arial" w:eastAsia="Arial"/>
          <w:b w:val="0"/>
          <w:sz w:val="22"/>
        </w:rPr>
        <w:t>and in the evening, under the stars and the moon,</w:t>
      </w:r>
    </w:p>
    <w:p>
      <w:r>
        <w:rPr>
          <w:rFonts w:ascii="Arial" w:hAnsi="Arial" w:eastAsia="Arial"/>
          <w:b w:val="0"/>
          <w:sz w:val="22"/>
        </w:rPr>
        <w:t>how glorious it is in the countryside with clear starry skies,</w:t>
      </w:r>
    </w:p>
    <w:p>
      <w:r>
        <w:rPr>
          <w:rFonts w:ascii="Arial" w:hAnsi="Arial" w:eastAsia="Arial"/>
          <w:b w:val="0"/>
          <w:sz w:val="22"/>
        </w:rPr>
        <w:t>and with starlight reflecting in my eyes,</w:t>
      </w:r>
    </w:p>
    <w:p>
      <w:r>
        <w:rPr>
          <w:rFonts w:ascii="Arial" w:hAnsi="Arial" w:eastAsia="Arial"/>
          <w:b w:val="0"/>
          <w:sz w:val="22"/>
        </w:rPr>
        <w:t>for it is a beautiful time that so gloriously inspires the mind,</w:t>
      </w:r>
    </w:p>
    <w:p>
      <w:r>
        <w:rPr>
          <w:rFonts w:ascii="Arial" w:hAnsi="Arial" w:eastAsia="Arial"/>
          <w:b w:val="0"/>
          <w:sz w:val="22"/>
        </w:rPr>
        <w:t>and it is of which I often dream whilst I am asleep,</w:t>
      </w:r>
    </w:p>
    <w:p>
      <w:r>
        <w:rPr>
          <w:rFonts w:ascii="Arial" w:hAnsi="Arial" w:eastAsia="Arial"/>
          <w:b w:val="0"/>
          <w:sz w:val="22"/>
        </w:rPr>
        <w:t>and paying the day no mind,</w:t>
      </w:r>
    </w:p>
    <w:p>
      <w:r>
        <w:rPr>
          <w:rFonts w:ascii="Arial" w:hAnsi="Arial" w:eastAsia="Arial"/>
          <w:b w:val="0"/>
          <w:sz w:val="22"/>
        </w:rPr>
        <w:t>and what a glorious life it is,</w:t>
      </w:r>
    </w:p>
    <w:p>
      <w:r>
        <w:rPr>
          <w:rFonts w:ascii="Arial" w:hAnsi="Arial" w:eastAsia="Arial"/>
          <w:b w:val="0"/>
          <w:sz w:val="22"/>
        </w:rPr>
        <w:t>for there is so much to explore,</w:t>
      </w:r>
    </w:p>
    <w:p>
      <w:r>
        <w:rPr>
          <w:rFonts w:ascii="Arial" w:hAnsi="Arial" w:eastAsia="Arial"/>
          <w:b w:val="0"/>
          <w:sz w:val="22"/>
        </w:rPr>
        <w:t>and so many different people to meet across the world,</w:t>
      </w:r>
    </w:p>
    <w:p>
      <w:r>
        <w:rPr>
          <w:rFonts w:ascii="Arial" w:hAnsi="Arial" w:eastAsia="Arial"/>
          <w:b w:val="0"/>
          <w:sz w:val="22"/>
        </w:rPr>
        <w:t>people from all different places,</w:t>
      </w:r>
    </w:p>
    <w:p>
      <w:r>
        <w:rPr>
          <w:rFonts w:ascii="Arial" w:hAnsi="Arial" w:eastAsia="Arial"/>
          <w:b w:val="0"/>
          <w:sz w:val="22"/>
        </w:rPr>
        <w:t>and from all walks of life,</w:t>
      </w:r>
    </w:p>
    <w:p>
      <w:r>
        <w:rPr>
          <w:rFonts w:ascii="Arial" w:hAnsi="Arial" w:eastAsia="Arial"/>
          <w:b w:val="0"/>
          <w:sz w:val="22"/>
        </w:rPr>
        <w:t>and with so many trails to walk upon,</w:t>
      </w:r>
    </w:p>
    <w:p>
      <w:r>
        <w:rPr>
          <w:rFonts w:ascii="Arial" w:hAnsi="Arial" w:eastAsia="Arial"/>
          <w:b w:val="0"/>
          <w:sz w:val="22"/>
        </w:rPr>
        <w:t>and so many ways to travel across the world,</w:t>
      </w:r>
    </w:p>
    <w:p>
      <w:r>
        <w:rPr>
          <w:rFonts w:ascii="Arial" w:hAnsi="Arial" w:eastAsia="Arial"/>
          <w:b w:val="0"/>
          <w:sz w:val="22"/>
        </w:rPr>
        <w:t>what wonderful places there are to stay,</w:t>
      </w:r>
    </w:p>
    <w:p>
      <w:r>
        <w:rPr>
          <w:rFonts w:ascii="Arial" w:hAnsi="Arial" w:eastAsia="Arial"/>
          <w:b w:val="0"/>
          <w:sz w:val="22"/>
        </w:rPr>
        <w:t>and how grand and how glorious can be every day,</w:t>
      </w:r>
    </w:p>
    <w:p>
      <w:r>
        <w:rPr>
          <w:rFonts w:ascii="Arial" w:hAnsi="Arial" w:eastAsia="Arial"/>
          <w:b w:val="0"/>
          <w:sz w:val="22"/>
        </w:rPr>
        <w:t>and time, time is best spent,</w:t>
      </w:r>
    </w:p>
    <w:p>
      <w:r>
        <w:rPr>
          <w:rFonts w:ascii="Arial" w:hAnsi="Arial" w:eastAsia="Arial"/>
          <w:b w:val="0"/>
          <w:sz w:val="22"/>
        </w:rPr>
        <w:t>with the mind being inspired, fascinated, and educated,</w:t>
      </w:r>
    </w:p>
    <w:p>
      <w:r>
        <w:rPr>
          <w:rFonts w:ascii="Arial" w:hAnsi="Arial" w:eastAsia="Arial"/>
          <w:b w:val="0"/>
          <w:sz w:val="22"/>
        </w:rPr>
        <w:t>and in nature I am,</w:t>
      </w:r>
    </w:p>
    <w:p>
      <w:r>
        <w:rPr>
          <w:rFonts w:ascii="Arial" w:hAnsi="Arial" w:eastAsia="Arial"/>
          <w:b w:val="0"/>
          <w:sz w:val="22"/>
        </w:rPr>
        <w:t>and how happy I am every day,</w:t>
      </w:r>
    </w:p>
    <w:p>
      <w:r>
        <w:rPr>
          <w:rFonts w:ascii="Arial" w:hAnsi="Arial" w:eastAsia="Arial"/>
          <w:b w:val="0"/>
          <w:sz w:val="22"/>
        </w:rPr>
        <w:t>because every day is a beautiful day,</w:t>
      </w:r>
    </w:p>
    <w:p>
      <w:r>
        <w:rPr>
          <w:rFonts w:ascii="Arial" w:hAnsi="Arial" w:eastAsia="Arial"/>
          <w:b w:val="0"/>
          <w:sz w:val="22"/>
        </w:rPr>
        <w:t>and wherever I roam, I am at home,</w:t>
      </w:r>
    </w:p>
    <w:p>
      <w:r>
        <w:rPr>
          <w:rFonts w:ascii="Arial" w:hAnsi="Arial" w:eastAsia="Arial"/>
          <w:b w:val="0"/>
          <w:sz w:val="22"/>
        </w:rPr>
        <w:t>and how easily time, time it slips away,</w:t>
      </w:r>
    </w:p>
    <w:p>
      <w:r>
        <w:rPr>
          <w:rFonts w:ascii="Arial" w:hAnsi="Arial" w:eastAsia="Arial"/>
          <w:b w:val="0"/>
          <w:sz w:val="22"/>
        </w:rPr>
        <w:t>and how many memories I cherish from this life,</w:t>
      </w:r>
    </w:p>
    <w:p>
      <w:r>
        <w:rPr>
          <w:rFonts w:ascii="Arial" w:hAnsi="Arial" w:eastAsia="Arial"/>
          <w:b w:val="0"/>
          <w:sz w:val="22"/>
        </w:rPr>
        <w:t>this beautiful life,</w:t>
      </w:r>
    </w:p>
    <w:p>
      <w:r>
        <w:rPr>
          <w:rFonts w:ascii="Arial" w:hAnsi="Arial" w:eastAsia="Arial"/>
          <w:b w:val="0"/>
          <w:sz w:val="22"/>
        </w:rPr>
        <w:t>these beautiful days,</w:t>
      </w:r>
    </w:p>
    <w:p>
      <w:r>
        <w:rPr>
          <w:rFonts w:ascii="Arial" w:hAnsi="Arial" w:eastAsia="Arial"/>
          <w:b w:val="0"/>
          <w:sz w:val="22"/>
        </w:rPr>
        <w:t>for they are glorious,</w:t>
      </w:r>
    </w:p>
    <w:p>
      <w:r>
        <w:rPr>
          <w:rFonts w:ascii="Arial" w:hAnsi="Arial" w:eastAsia="Arial"/>
          <w:b w:val="0"/>
          <w:sz w:val="22"/>
        </w:rPr>
        <w:t>glorious to me,</w:t>
      </w:r>
    </w:p>
    <w:p>
      <w:r>
        <w:rPr>
          <w:rFonts w:ascii="Arial" w:hAnsi="Arial" w:eastAsia="Arial"/>
          <w:b w:val="0"/>
          <w:sz w:val="22"/>
        </w:rPr>
        <w:t>and they should be,</w:t>
      </w:r>
    </w:p>
    <w:p>
      <w:r>
        <w:rPr>
          <w:rFonts w:ascii="Arial" w:hAnsi="Arial" w:eastAsia="Arial"/>
          <w:b w:val="0"/>
          <w:sz w:val="22"/>
        </w:rPr>
        <w:t>and we should make them be,</w:t>
      </w:r>
    </w:p>
    <w:p>
      <w:r>
        <w:rPr>
          <w:rFonts w:ascii="Arial" w:hAnsi="Arial" w:eastAsia="Arial"/>
          <w:b w:val="0"/>
          <w:sz w:val="22"/>
        </w:rPr>
        <w:t>because life is precious,</w:t>
      </w:r>
    </w:p>
    <w:p>
      <w:r>
        <w:rPr>
          <w:rFonts w:ascii="Arial" w:hAnsi="Arial" w:eastAsia="Arial"/>
          <w:b w:val="0"/>
          <w:sz w:val="22"/>
        </w:rPr>
        <w:t>and there is nothing better,</w:t>
      </w:r>
    </w:p>
    <w:p>
      <w:r>
        <w:rPr>
          <w:rFonts w:ascii="Arial" w:hAnsi="Arial" w:eastAsia="Arial"/>
          <w:b w:val="0"/>
          <w:sz w:val="22"/>
        </w:rPr>
        <w:t>than spending it in nature,</w:t>
      </w:r>
    </w:p>
    <w:p>
      <w:r>
        <w:rPr>
          <w:rFonts w:ascii="Arial" w:hAnsi="Arial" w:eastAsia="Arial"/>
          <w:b w:val="0"/>
          <w:sz w:val="22"/>
        </w:rPr>
        <w:t>and with good friends and family.</w:t>
      </w:r>
    </w:p>
    <w:p>
      <w:r>
        <w:rPr>
          <w:rFonts w:ascii="Arial" w:hAnsi="Arial" w:eastAsia="Arial"/>
          <w:b w:val="0"/>
          <w:sz w:val="22"/>
        </w:rPr>
        <w:t>and with a happy heart,</w:t>
      </w:r>
    </w:p>
    <w:p>
      <w:r>
        <w:rPr>
          <w:rFonts w:ascii="Arial" w:hAnsi="Arial" w:eastAsia="Arial"/>
          <w:b w:val="0"/>
          <w:sz w:val="22"/>
        </w:rPr>
        <w:t>wherever you spend the night or the day.</w:t>
      </w:r>
    </w:p>
    <w:p>
      <w:r>
        <w:rPr>
          <w:rFonts w:ascii="Arial" w:hAnsi="Arial" w:eastAsia="Arial"/>
          <w:b w:val="0"/>
          <w:sz w:val="22"/>
        </w:rPr>
        <w:t>Everywhere</w:t>
      </w:r>
    </w:p>
    <w:p>
      <w:r>
        <w:rPr>
          <w:rFonts w:ascii="Arial" w:hAnsi="Arial" w:eastAsia="Arial"/>
          <w:b w:val="0"/>
          <w:sz w:val="22"/>
        </w:rPr>
        <w:t>Everywhere,</w:t>
      </w:r>
    </w:p>
    <w:p>
      <w:r>
        <w:rPr>
          <w:rFonts w:ascii="Arial" w:hAnsi="Arial" w:eastAsia="Arial"/>
          <w:b w:val="0"/>
          <w:sz w:val="22"/>
        </w:rPr>
        <w:t>everywhere, there is nowhere,</w:t>
      </w:r>
    </w:p>
    <w:p>
      <w:r>
        <w:rPr>
          <w:rFonts w:ascii="Arial" w:hAnsi="Arial" w:eastAsia="Arial"/>
          <w:b w:val="0"/>
          <w:sz w:val="22"/>
        </w:rPr>
        <w:t>nowhere like here,</w:t>
      </w:r>
    </w:p>
    <w:p>
      <w:r>
        <w:rPr>
          <w:rFonts w:ascii="Arial" w:hAnsi="Arial" w:eastAsia="Arial"/>
          <w:b w:val="0"/>
          <w:sz w:val="22"/>
        </w:rPr>
        <w:t>nowhere like Rome,</w:t>
      </w:r>
    </w:p>
    <w:p>
      <w:r>
        <w:rPr>
          <w:rFonts w:ascii="Arial" w:hAnsi="Arial" w:eastAsia="Arial"/>
          <w:b w:val="0"/>
          <w:sz w:val="22"/>
        </w:rPr>
        <w:t>for sunny days are here to stay,</w:t>
      </w:r>
    </w:p>
    <w:p>
      <w:r>
        <w:rPr>
          <w:rFonts w:ascii="Arial" w:hAnsi="Arial" w:eastAsia="Arial"/>
          <w:b w:val="0"/>
          <w:sz w:val="22"/>
        </w:rPr>
        <w:t>and people are positive and happy,</w:t>
      </w:r>
    </w:p>
    <w:p>
      <w:r>
        <w:rPr>
          <w:rFonts w:ascii="Arial" w:hAnsi="Arial" w:eastAsia="Arial"/>
          <w:b w:val="0"/>
          <w:sz w:val="22"/>
        </w:rPr>
        <w:t>and every time I see her,</w:t>
      </w:r>
    </w:p>
    <w:p>
      <w:r>
        <w:rPr>
          <w:rFonts w:ascii="Arial" w:hAnsi="Arial" w:eastAsia="Arial"/>
          <w:b w:val="0"/>
          <w:sz w:val="22"/>
        </w:rPr>
        <w:t>she smiles at me even though I know her barely,</w:t>
      </w:r>
    </w:p>
    <w:p>
      <w:r>
        <w:rPr>
          <w:rFonts w:ascii="Arial" w:hAnsi="Arial" w:eastAsia="Arial"/>
          <w:b w:val="0"/>
          <w:sz w:val="22"/>
        </w:rPr>
        <w:t>she has begun to grow on me,</w:t>
      </w:r>
    </w:p>
    <w:p>
      <w:r>
        <w:rPr>
          <w:rFonts w:ascii="Arial" w:hAnsi="Arial" w:eastAsia="Arial"/>
          <w:b w:val="0"/>
          <w:sz w:val="22"/>
        </w:rPr>
        <w:t>and I, on her it seems,</w:t>
      </w:r>
    </w:p>
    <w:p>
      <w:r>
        <w:rPr>
          <w:rFonts w:ascii="Arial" w:hAnsi="Arial" w:eastAsia="Arial"/>
          <w:b w:val="0"/>
          <w:sz w:val="22"/>
        </w:rPr>
        <w:t>and she,</w:t>
      </w:r>
    </w:p>
    <w:p>
      <w:r>
        <w:rPr>
          <w:rFonts w:ascii="Arial" w:hAnsi="Arial" w:eastAsia="Arial"/>
          <w:b w:val="0"/>
          <w:sz w:val="22"/>
        </w:rPr>
        <w:t>she blows me a kiss,</w:t>
      </w:r>
    </w:p>
    <w:p>
      <w:r>
        <w:rPr>
          <w:rFonts w:ascii="Arial" w:hAnsi="Arial" w:eastAsia="Arial"/>
          <w:b w:val="0"/>
          <w:sz w:val="22"/>
        </w:rPr>
        <w:t>and I throw a coin in the trevi fountain,</w:t>
      </w:r>
    </w:p>
    <w:p>
      <w:r>
        <w:rPr>
          <w:rFonts w:ascii="Arial" w:hAnsi="Arial" w:eastAsia="Arial"/>
          <w:b w:val="0"/>
          <w:sz w:val="22"/>
        </w:rPr>
        <w:t>and I make a wish,</w:t>
      </w:r>
    </w:p>
    <w:p>
      <w:r>
        <w:rPr>
          <w:rFonts w:ascii="Arial" w:hAnsi="Arial" w:eastAsia="Arial"/>
          <w:b w:val="0"/>
          <w:sz w:val="22"/>
        </w:rPr>
        <w:t>I secretly make a wish that one day,</w:t>
      </w:r>
    </w:p>
    <w:p>
      <w:r>
        <w:rPr>
          <w:rFonts w:ascii="Arial" w:hAnsi="Arial" w:eastAsia="Arial"/>
          <w:b w:val="0"/>
          <w:sz w:val="22"/>
        </w:rPr>
        <w:t>she will agree to marry me,</w:t>
      </w:r>
    </w:p>
    <w:p>
      <w:r>
        <w:rPr>
          <w:rFonts w:ascii="Arial" w:hAnsi="Arial" w:eastAsia="Arial"/>
          <w:b w:val="0"/>
          <w:sz w:val="22"/>
        </w:rPr>
        <w:t>and I cross my heart and hope to die,</w:t>
      </w:r>
    </w:p>
    <w:p>
      <w:r>
        <w:rPr>
          <w:rFonts w:ascii="Arial" w:hAnsi="Arial" w:eastAsia="Arial"/>
          <w:b w:val="0"/>
          <w:sz w:val="22"/>
        </w:rPr>
        <w:t>if the heavens are against me and she turns me down,</w:t>
      </w:r>
    </w:p>
    <w:p>
      <w:r>
        <w:rPr>
          <w:rFonts w:ascii="Arial" w:hAnsi="Arial" w:eastAsia="Arial"/>
          <w:b w:val="0"/>
          <w:sz w:val="22"/>
        </w:rPr>
        <w:t>and she makes wish,</w:t>
      </w:r>
    </w:p>
    <w:p>
      <w:r>
        <w:rPr>
          <w:rFonts w:ascii="Arial" w:hAnsi="Arial" w:eastAsia="Arial"/>
          <w:b w:val="0"/>
          <w:sz w:val="22"/>
        </w:rPr>
        <w:t>that I was far away from her and across the sea,</w:t>
      </w:r>
    </w:p>
    <w:p>
      <w:r>
        <w:rPr>
          <w:rFonts w:ascii="Arial" w:hAnsi="Arial" w:eastAsia="Arial"/>
          <w:b w:val="0"/>
          <w:sz w:val="22"/>
        </w:rPr>
        <w:t>and God forbid, she makes me cry,</w:t>
      </w:r>
    </w:p>
    <w:p>
      <w:r>
        <w:rPr>
          <w:rFonts w:ascii="Arial" w:hAnsi="Arial" w:eastAsia="Arial"/>
          <w:b w:val="0"/>
          <w:sz w:val="22"/>
        </w:rPr>
        <w:t>endless tears,</w:t>
      </w:r>
    </w:p>
    <w:p>
      <w:r>
        <w:rPr>
          <w:rFonts w:ascii="Arial" w:hAnsi="Arial" w:eastAsia="Arial"/>
          <w:b w:val="0"/>
          <w:sz w:val="22"/>
        </w:rPr>
        <w:t>and she leaves me eternally unhappy,</w:t>
      </w:r>
    </w:p>
    <w:p>
      <w:r>
        <w:rPr>
          <w:rFonts w:ascii="Arial" w:hAnsi="Arial" w:eastAsia="Arial"/>
          <w:b w:val="0"/>
          <w:sz w:val="22"/>
        </w:rPr>
        <w:t>and she makes me curse at the thought of roses,</w:t>
      </w:r>
    </w:p>
    <w:p>
      <w:r>
        <w:rPr>
          <w:rFonts w:ascii="Arial" w:hAnsi="Arial" w:eastAsia="Arial"/>
          <w:b w:val="0"/>
          <w:sz w:val="22"/>
        </w:rPr>
        <w:t>chocolates and champagne,</w:t>
      </w:r>
    </w:p>
    <w:p>
      <w:r>
        <w:rPr>
          <w:rFonts w:ascii="Arial" w:hAnsi="Arial" w:eastAsia="Arial"/>
          <w:b w:val="0"/>
          <w:sz w:val="22"/>
        </w:rPr>
        <w:t>and she leaves me wondering why,</w:t>
      </w:r>
    </w:p>
    <w:p>
      <w:r>
        <w:rPr>
          <w:rFonts w:ascii="Arial" w:hAnsi="Arial" w:eastAsia="Arial"/>
          <w:b w:val="0"/>
          <w:sz w:val="22"/>
        </w:rPr>
        <w:t>wondering why she declined my offer of marriage,</w:t>
      </w:r>
    </w:p>
    <w:p>
      <w:r>
        <w:rPr>
          <w:rFonts w:ascii="Arial" w:hAnsi="Arial" w:eastAsia="Arial"/>
          <w:b w:val="0"/>
          <w:sz w:val="22"/>
        </w:rPr>
        <w:t>and why she had to make me cry,</w:t>
      </w:r>
    </w:p>
    <w:p>
      <w:r>
        <w:rPr>
          <w:rFonts w:ascii="Arial" w:hAnsi="Arial" w:eastAsia="Arial"/>
          <w:b w:val="0"/>
          <w:sz w:val="22"/>
        </w:rPr>
        <w:t>and wondering why she made me sigh,</w:t>
      </w:r>
    </w:p>
    <w:p>
      <w:r>
        <w:rPr>
          <w:rFonts w:ascii="Arial" w:hAnsi="Arial" w:eastAsia="Arial"/>
          <w:b w:val="0"/>
          <w:sz w:val="22"/>
        </w:rPr>
        <w:t>and wondering why she made me frown,</w:t>
      </w:r>
    </w:p>
    <w:p>
      <w:r>
        <w:rPr>
          <w:rFonts w:ascii="Arial" w:hAnsi="Arial" w:eastAsia="Arial"/>
          <w:b w:val="0"/>
          <w:sz w:val="22"/>
        </w:rPr>
        <w:t>and contemplating will I ever find love,</w:t>
      </w:r>
    </w:p>
    <w:p>
      <w:r>
        <w:rPr>
          <w:rFonts w:ascii="Arial" w:hAnsi="Arial" w:eastAsia="Arial"/>
          <w:b w:val="0"/>
          <w:sz w:val="22"/>
        </w:rPr>
        <w:t>will I ever find true love and stop feeling down,</w:t>
      </w:r>
    </w:p>
    <w:p>
      <w:r>
        <w:rPr>
          <w:rFonts w:ascii="Arial" w:hAnsi="Arial" w:eastAsia="Arial"/>
          <w:b w:val="0"/>
          <w:sz w:val="22"/>
        </w:rPr>
        <w:t>oh, what a terrible thought it is true,</w:t>
      </w:r>
    </w:p>
    <w:p>
      <w:r>
        <w:rPr>
          <w:rFonts w:ascii="Arial" w:hAnsi="Arial" w:eastAsia="Arial"/>
          <w:b w:val="0"/>
          <w:sz w:val="22"/>
        </w:rPr>
        <w:t>and the thought of having my heart broken,</w:t>
      </w:r>
    </w:p>
    <w:p>
      <w:r>
        <w:rPr>
          <w:rFonts w:ascii="Arial" w:hAnsi="Arial" w:eastAsia="Arial"/>
          <w:b w:val="0"/>
          <w:sz w:val="22"/>
        </w:rPr>
        <w:t>and wanting to poke out my eyes,</w:t>
      </w:r>
    </w:p>
    <w:p>
      <w:r>
        <w:rPr>
          <w:rFonts w:ascii="Arial" w:hAnsi="Arial" w:eastAsia="Arial"/>
          <w:b w:val="0"/>
          <w:sz w:val="22"/>
        </w:rPr>
        <w:t>after being left wanting,</w:t>
      </w:r>
    </w:p>
    <w:p>
      <w:r>
        <w:rPr>
          <w:rFonts w:ascii="Arial" w:hAnsi="Arial" w:eastAsia="Arial"/>
          <w:b w:val="0"/>
          <w:sz w:val="22"/>
        </w:rPr>
        <w:t>not to ever see another beautiful woman again,</w:t>
      </w:r>
    </w:p>
    <w:p>
      <w:r>
        <w:rPr>
          <w:rFonts w:ascii="Arial" w:hAnsi="Arial" w:eastAsia="Arial"/>
          <w:b w:val="0"/>
          <w:sz w:val="22"/>
        </w:rPr>
        <w:t>but there is she is again,</w:t>
      </w:r>
    </w:p>
    <w:p>
      <w:r>
        <w:rPr>
          <w:rFonts w:ascii="Arial" w:hAnsi="Arial" w:eastAsia="Arial"/>
          <w:b w:val="0"/>
          <w:sz w:val="22"/>
        </w:rPr>
        <w:t>beckoning me, beckoning me to her,</w:t>
      </w:r>
    </w:p>
    <w:p>
      <w:r>
        <w:rPr>
          <w:rFonts w:ascii="Arial" w:hAnsi="Arial" w:eastAsia="Arial"/>
          <w:b w:val="0"/>
          <w:sz w:val="22"/>
        </w:rPr>
        <w:t>whilst blowing another kiss again,</w:t>
      </w:r>
    </w:p>
    <w:p>
      <w:r>
        <w:rPr>
          <w:rFonts w:ascii="Arial" w:hAnsi="Arial" w:eastAsia="Arial"/>
          <w:b w:val="0"/>
          <w:sz w:val="22"/>
        </w:rPr>
        <w:t>oh, the bliss and what a beautiful lady she is,</w:t>
      </w:r>
    </w:p>
    <w:p>
      <w:r>
        <w:rPr>
          <w:rFonts w:ascii="Arial" w:hAnsi="Arial" w:eastAsia="Arial"/>
          <w:b w:val="0"/>
          <w:sz w:val="22"/>
        </w:rPr>
        <w:t>and my heart it leaps,</w:t>
      </w:r>
    </w:p>
    <w:p>
      <w:r>
        <w:rPr>
          <w:rFonts w:ascii="Arial" w:hAnsi="Arial" w:eastAsia="Arial"/>
          <w:b w:val="0"/>
          <w:sz w:val="22"/>
        </w:rPr>
        <w:t>and will shall see, what will be,</w:t>
      </w:r>
    </w:p>
    <w:p>
      <w:r>
        <w:rPr>
          <w:rFonts w:ascii="Arial" w:hAnsi="Arial" w:eastAsia="Arial"/>
          <w:b w:val="0"/>
          <w:sz w:val="22"/>
        </w:rPr>
        <w:t>and I think, I think I am falling,</w:t>
      </w:r>
    </w:p>
    <w:p>
      <w:r>
        <w:rPr>
          <w:rFonts w:ascii="Arial" w:hAnsi="Arial" w:eastAsia="Arial"/>
          <w:b w:val="0"/>
          <w:sz w:val="22"/>
        </w:rPr>
        <w:t>falling in love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