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Drop in the ocean</w:t>
      </w:r>
    </w:p>
    <w:p/>
    <w:p>
      <w:r>
        <w:rPr>
          <w:rFonts w:ascii="Arial" w:hAnsi="Arial" w:eastAsia="Arial"/>
          <w:b w:val="0"/>
          <w:sz w:val="22"/>
        </w:rPr>
        <w:t>A drop in the ocean how little it seems,</w:t>
      </w:r>
    </w:p>
    <w:p>
      <w:r>
        <w:rPr>
          <w:rFonts w:ascii="Arial" w:hAnsi="Arial" w:eastAsia="Arial"/>
          <w:b w:val="0"/>
          <w:sz w:val="22"/>
        </w:rPr>
        <w:t>for money flows here and there,</w:t>
      </w:r>
    </w:p>
    <w:p>
      <w:r>
        <w:rPr>
          <w:rFonts w:ascii="Arial" w:hAnsi="Arial" w:eastAsia="Arial"/>
          <w:b w:val="0"/>
          <w:sz w:val="22"/>
        </w:rPr>
        <w:t>and everywhere and not to where it should truly be,</w:t>
      </w:r>
    </w:p>
    <w:p>
      <w:r>
        <w:rPr>
          <w:rFonts w:ascii="Arial" w:hAnsi="Arial" w:eastAsia="Arial"/>
          <w:b w:val="0"/>
          <w:sz w:val="22"/>
        </w:rPr>
        <w:t>helping eradicate racism,</w:t>
      </w:r>
    </w:p>
    <w:p>
      <w:r>
        <w:rPr>
          <w:rFonts w:ascii="Arial" w:hAnsi="Arial" w:eastAsia="Arial"/>
          <w:b w:val="0"/>
          <w:sz w:val="22"/>
        </w:rPr>
        <w:t>hatred, ignorance, homelessness,</w:t>
      </w:r>
    </w:p>
    <w:p>
      <w:r>
        <w:rPr>
          <w:rFonts w:ascii="Arial" w:hAnsi="Arial" w:eastAsia="Arial"/>
          <w:b w:val="0"/>
          <w:sz w:val="22"/>
        </w:rPr>
        <w:t>and famine and drought,</w:t>
      </w:r>
    </w:p>
    <w:p>
      <w:r>
        <w:rPr>
          <w:rFonts w:ascii="Arial" w:hAnsi="Arial" w:eastAsia="Arial"/>
          <w:b w:val="0"/>
          <w:sz w:val="22"/>
        </w:rPr>
        <w:t>but money, it rarely gets spent fighting these problems,</w:t>
      </w:r>
    </w:p>
    <w:p>
      <w:r>
        <w:rPr>
          <w:rFonts w:ascii="Arial" w:hAnsi="Arial" w:eastAsia="Arial"/>
          <w:b w:val="0"/>
          <w:sz w:val="22"/>
        </w:rPr>
        <w:t>and it infuriates me,</w:t>
      </w:r>
    </w:p>
    <w:p>
      <w:r>
        <w:rPr>
          <w:rFonts w:ascii="Arial" w:hAnsi="Arial" w:eastAsia="Arial"/>
          <w:b w:val="0"/>
          <w:sz w:val="22"/>
        </w:rPr>
        <w:t>it infuriates me because the world is so wealthy,</w:t>
      </w:r>
    </w:p>
    <w:p>
      <w:r>
        <w:rPr>
          <w:rFonts w:ascii="Arial" w:hAnsi="Arial" w:eastAsia="Arial"/>
          <w:b w:val="0"/>
          <w:sz w:val="22"/>
        </w:rPr>
        <w:t>and there are few with so much,</w:t>
      </w:r>
    </w:p>
    <w:p>
      <w:r>
        <w:rPr>
          <w:rFonts w:ascii="Arial" w:hAnsi="Arial" w:eastAsia="Arial"/>
          <w:b w:val="0"/>
          <w:sz w:val="22"/>
        </w:rPr>
        <w:t>and so many with so little,</w:t>
      </w:r>
    </w:p>
    <w:p>
      <w:r>
        <w:rPr>
          <w:rFonts w:ascii="Arial" w:hAnsi="Arial" w:eastAsia="Arial"/>
          <w:b w:val="0"/>
          <w:sz w:val="22"/>
        </w:rPr>
        <w:t>and only a few have a lot,</w:t>
      </w:r>
    </w:p>
    <w:p>
      <w:r>
        <w:rPr>
          <w:rFonts w:ascii="Arial" w:hAnsi="Arial" w:eastAsia="Arial"/>
          <w:b w:val="0"/>
          <w:sz w:val="22"/>
        </w:rPr>
        <w:t>and the rest, the rest,</w:t>
      </w:r>
    </w:p>
    <w:p>
      <w:r>
        <w:rPr>
          <w:rFonts w:ascii="Arial" w:hAnsi="Arial" w:eastAsia="Arial"/>
          <w:b w:val="0"/>
          <w:sz w:val="22"/>
        </w:rPr>
        <w:t>and wealth and finance,</w:t>
      </w:r>
    </w:p>
    <w:p>
      <w:r>
        <w:rPr>
          <w:rFonts w:ascii="Arial" w:hAnsi="Arial" w:eastAsia="Arial"/>
          <w:b w:val="0"/>
          <w:sz w:val="22"/>
        </w:rPr>
        <w:t>sadly, they crucify humanity.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