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Driven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Driven as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driven as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driven again and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adrenalin,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adrenalin,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gone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adrenalin rushing around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exhilarated, buoyant, and enthusiastic,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gone haywire,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gone haywire,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caught aflame,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caught aflame,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adrenalin,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adrenalin,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gone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adrenalin rushing around my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bombastic and fantastic mental work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inspiration of books catching my thoughts aflame,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intellectual adrenalin,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adrenalin, inspiring me as if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greyest of clouds and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a rainbow in the mind enlightening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again, and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wonders books contain,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 adrenalin, intellectual adrenalin,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mind on fire with the stimulation that they contain.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