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Dreams</w:t>
      </w:r>
    </w:p>
    <w:p/>
    <w:p>
      <w:r>
        <w:rPr>
          <w:rFonts w:ascii="Arial" w:hAnsi="Arial" w:eastAsia="Arial"/>
          <w:b w:val="0"/>
          <w:sz w:val="22"/>
        </w:rPr>
        <w:t>In the beginning there was a seed,</w:t>
      </w:r>
    </w:p>
    <w:p>
      <w:r>
        <w:rPr>
          <w:rFonts w:ascii="Arial" w:hAnsi="Arial" w:eastAsia="Arial"/>
          <w:b w:val="0"/>
          <w:sz w:val="22"/>
        </w:rPr>
        <w:t>a thought,</w:t>
      </w:r>
    </w:p>
    <w:p>
      <w:r>
        <w:rPr>
          <w:rFonts w:ascii="Arial" w:hAnsi="Arial" w:eastAsia="Arial"/>
          <w:b w:val="0"/>
          <w:sz w:val="22"/>
        </w:rPr>
        <w:t>a number of thoughts that lead me to you,</w:t>
      </w:r>
    </w:p>
    <w:p>
      <w:r>
        <w:rPr>
          <w:rFonts w:ascii="Arial" w:hAnsi="Arial" w:eastAsia="Arial"/>
          <w:b w:val="0"/>
          <w:sz w:val="22"/>
        </w:rPr>
        <w:t>because time meant nothing,</w:t>
      </w:r>
    </w:p>
    <w:p>
      <w:r>
        <w:rPr>
          <w:rFonts w:ascii="Arial" w:hAnsi="Arial" w:eastAsia="Arial"/>
          <w:b w:val="0"/>
          <w:sz w:val="22"/>
        </w:rPr>
        <w:t>and all was peaceful and calm,</w:t>
      </w:r>
    </w:p>
    <w:p>
      <w:r>
        <w:rPr>
          <w:rFonts w:ascii="Arial" w:hAnsi="Arial" w:eastAsia="Arial"/>
          <w:b w:val="0"/>
          <w:sz w:val="22"/>
        </w:rPr>
        <w:t>as I pulled you towards me in my dreams,</w:t>
      </w:r>
    </w:p>
    <w:p>
      <w:r>
        <w:rPr>
          <w:rFonts w:ascii="Arial" w:hAnsi="Arial" w:eastAsia="Arial"/>
          <w:b w:val="0"/>
          <w:sz w:val="22"/>
        </w:rPr>
        <w:t>there you stood there holding out your hand to me,</w:t>
      </w:r>
    </w:p>
    <w:p>
      <w:r>
        <w:rPr>
          <w:rFonts w:ascii="Arial" w:hAnsi="Arial" w:eastAsia="Arial"/>
          <w:b w:val="0"/>
          <w:sz w:val="22"/>
        </w:rPr>
        <w:t>and as you did upon your finger was a ring,</w:t>
      </w:r>
    </w:p>
    <w:p>
      <w:r>
        <w:rPr>
          <w:rFonts w:ascii="Arial" w:hAnsi="Arial" w:eastAsia="Arial"/>
          <w:b w:val="0"/>
          <w:sz w:val="22"/>
        </w:rPr>
        <w:t>and a smile upon your face and you were so happy,</w:t>
      </w:r>
    </w:p>
    <w:p>
      <w:r>
        <w:rPr>
          <w:rFonts w:ascii="Arial" w:hAnsi="Arial" w:eastAsia="Arial"/>
          <w:b w:val="0"/>
          <w:sz w:val="22"/>
        </w:rPr>
        <w:t>and me, well I was too, looking at you,</w:t>
      </w:r>
    </w:p>
    <w:p>
      <w:r>
        <w:rPr>
          <w:rFonts w:ascii="Arial" w:hAnsi="Arial" w:eastAsia="Arial"/>
          <w:b w:val="0"/>
          <w:sz w:val="22"/>
        </w:rPr>
        <w:t>you with your black hair, and your beautiful dark eyes,</w:t>
      </w:r>
    </w:p>
    <w:p>
      <w:r>
        <w:rPr>
          <w:rFonts w:ascii="Arial" w:hAnsi="Arial" w:eastAsia="Arial"/>
          <w:b w:val="0"/>
          <w:sz w:val="22"/>
        </w:rPr>
        <w:t>and oh, how pretty you were in your beautiful dress</w:t>
      </w:r>
    </w:p>
    <w:p>
      <w:r>
        <w:rPr>
          <w:rFonts w:ascii="Arial" w:hAnsi="Arial" w:eastAsia="Arial"/>
          <w:b w:val="0"/>
          <w:sz w:val="22"/>
        </w:rPr>
        <w:t>and how intense was the look in your eyes,</w:t>
      </w:r>
    </w:p>
    <w:p>
      <w:r>
        <w:rPr>
          <w:rFonts w:ascii="Arial" w:hAnsi="Arial" w:eastAsia="Arial"/>
          <w:b w:val="0"/>
          <w:sz w:val="22"/>
        </w:rPr>
        <w:t>and how they were filled with light as you looked into mine,</w:t>
      </w:r>
    </w:p>
    <w:p>
      <w:r>
        <w:rPr>
          <w:rFonts w:ascii="Arial" w:hAnsi="Arial" w:eastAsia="Arial"/>
          <w:b w:val="0"/>
          <w:sz w:val="22"/>
        </w:rPr>
        <w:t>for they were so deep like the oceans,</w:t>
      </w:r>
    </w:p>
    <w:p>
      <w:r>
        <w:rPr>
          <w:rFonts w:ascii="Arial" w:hAnsi="Arial" w:eastAsia="Arial"/>
          <w:b w:val="0"/>
          <w:sz w:val="22"/>
        </w:rPr>
        <w:t>the oceans into which I could drop into and float upon,</w:t>
      </w:r>
    </w:p>
    <w:p>
      <w:r>
        <w:rPr>
          <w:rFonts w:ascii="Arial" w:hAnsi="Arial" w:eastAsia="Arial"/>
          <w:b w:val="0"/>
          <w:sz w:val="22"/>
        </w:rPr>
        <w:t>and sail into your heart for eternity.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