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Dreams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useless apparition,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ghostly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premonition,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graveyard,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ghost,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fading flower,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amidst the beauty of others,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still alive in the garden, of Eden,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garden of Eden,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scenery and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lake with a swan gliding upon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ballerina pirouetting,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 such, strange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strange dreams or fantasies or past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mixed up they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 to disappear when you are 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visions and dreams gone in the blink of an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rub the sleep dust away and yawn at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dreams, dreams gone away quicker than a wink.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